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Cool breeze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Cool breeze and rough waves which belies the 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which you row your rowing boat,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 arms and your limbs,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strength of the team,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beauty in motion that pounds the waves,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gently dip the oars in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cut such an elegant rhythm,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back and forth,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back and forth,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forever beguiling in its simplicity.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