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Complexity of time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complexity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time of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complexity of the mind but how much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time did it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time to create what is 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 really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it blows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the complexity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complex thing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have no wish to know every single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know the full complexity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universe and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none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to know everything would be so boring,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everyone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everyone would be yawning,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would be no excitement,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is the fun in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instead,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would rather just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grateful and not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complexities of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is life without mystery,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is no mystery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 mystery in complexity,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happy with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