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Come together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Come together forever,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help dispel this curse from humanity,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let us no more see,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let us no more see, the starving and the thirsty,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no, let there not be, please, let there not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millions of people continuing to die so needlessly,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what sickness it is that we,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we as humanity, have not done enough to eradicate,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starvation and drought from humanity,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starvation and drought, it truly should not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is it not terrible enough that we,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we the human race have to our great disgrace,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not done enough,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have we, have not seen it far too often enough,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have we not listened to stories about it,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on the radio far too often,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have we have not,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thrown huge amounts of money at the problem,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without the permanent solution never being found,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it appears that we have,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haven't we treated our fellow humans badly enough,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for far too long,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haven't we made them suffer far more than enough?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it is horrific that in the twenty first century,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enough food and water for all on the planet,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this problem continues to persist,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us letting it happen continually,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it is truly, truly insanity!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