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Come home</w:t>
      </w:r>
    </w:p>
    <w:p/>
    <w:p>
      <w:r>
        <w:rPr>
          <w:rFonts w:ascii="Arial" w:hAnsi="Arial" w:eastAsia="Arial"/>
          <w:b w:val="0"/>
          <w:sz w:val="22"/>
        </w:rPr>
        <w:t>Come home,</w:t>
      </w:r>
    </w:p>
    <w:p>
      <w:r>
        <w:rPr>
          <w:rFonts w:ascii="Arial" w:hAnsi="Arial" w:eastAsia="Arial"/>
          <w:b w:val="0"/>
          <w:sz w:val="22"/>
        </w:rPr>
        <w:t>come home.</w:t>
      </w:r>
    </w:p>
    <w:p>
      <w:r>
        <w:rPr>
          <w:rFonts w:ascii="Arial" w:hAnsi="Arial" w:eastAsia="Arial"/>
          <w:b w:val="0"/>
          <w:sz w:val="22"/>
        </w:rPr>
        <w:t>I see them in your eyes,</w:t>
      </w:r>
    </w:p>
    <w:p>
      <w:r>
        <w:rPr>
          <w:rFonts w:ascii="Arial" w:hAnsi="Arial" w:eastAsia="Arial"/>
          <w:b w:val="0"/>
          <w:sz w:val="22"/>
        </w:rPr>
        <w:t>the tears,</w:t>
      </w:r>
    </w:p>
    <w:p>
      <w:r>
        <w:rPr>
          <w:rFonts w:ascii="Arial" w:hAnsi="Arial" w:eastAsia="Arial"/>
          <w:b w:val="0"/>
          <w:sz w:val="22"/>
        </w:rPr>
        <w:t>but you are not alone,</w:t>
      </w:r>
    </w:p>
    <w:p>
      <w:r>
        <w:rPr>
          <w:rFonts w:ascii="Arial" w:hAnsi="Arial" w:eastAsia="Arial"/>
          <w:b w:val="0"/>
          <w:sz w:val="22"/>
        </w:rPr>
        <w:t>so, come home,</w:t>
      </w:r>
    </w:p>
    <w:p>
      <w:r>
        <w:rPr>
          <w:rFonts w:ascii="Arial" w:hAnsi="Arial" w:eastAsia="Arial"/>
          <w:b w:val="0"/>
          <w:sz w:val="22"/>
        </w:rPr>
        <w:t>come to me from wherever you roam,</w:t>
      </w:r>
    </w:p>
    <w:p>
      <w:r>
        <w:rPr>
          <w:rFonts w:ascii="Arial" w:hAnsi="Arial" w:eastAsia="Arial"/>
          <w:b w:val="0"/>
          <w:sz w:val="22"/>
        </w:rPr>
        <w:t>for there is no need to be lost,</w:t>
      </w:r>
    </w:p>
    <w:p>
      <w:r>
        <w:rPr>
          <w:rFonts w:ascii="Arial" w:hAnsi="Arial" w:eastAsia="Arial"/>
          <w:b w:val="0"/>
          <w:sz w:val="22"/>
        </w:rPr>
        <w:t>and there is no need to be alone,</w:t>
      </w:r>
    </w:p>
    <w:p>
      <w:r>
        <w:rPr>
          <w:rFonts w:ascii="Arial" w:hAnsi="Arial" w:eastAsia="Arial"/>
          <w:b w:val="0"/>
          <w:sz w:val="22"/>
        </w:rPr>
        <w:t>so, come home,</w:t>
      </w:r>
    </w:p>
    <w:p>
      <w:r>
        <w:rPr>
          <w:rFonts w:ascii="Arial" w:hAnsi="Arial" w:eastAsia="Arial"/>
          <w:b w:val="0"/>
          <w:sz w:val="22"/>
        </w:rPr>
        <w:t>for I am here for you,</w:t>
      </w:r>
    </w:p>
    <w:p>
      <w:r>
        <w:rPr>
          <w:rFonts w:ascii="Arial" w:hAnsi="Arial" w:eastAsia="Arial"/>
          <w:b w:val="0"/>
          <w:sz w:val="22"/>
        </w:rPr>
        <w:t>and you may share your burden,</w:t>
      </w:r>
    </w:p>
    <w:p>
      <w:r>
        <w:rPr>
          <w:rFonts w:ascii="Arial" w:hAnsi="Arial" w:eastAsia="Arial"/>
          <w:b w:val="0"/>
          <w:sz w:val="22"/>
        </w:rPr>
        <w:t>because I am here to listen,</w:t>
      </w:r>
    </w:p>
    <w:p>
      <w:r>
        <w:rPr>
          <w:rFonts w:ascii="Arial" w:hAnsi="Arial" w:eastAsia="Arial"/>
          <w:b w:val="0"/>
          <w:sz w:val="22"/>
        </w:rPr>
        <w:t>and I have the patience of a saint,</w:t>
      </w:r>
    </w:p>
    <w:p>
      <w:r>
        <w:rPr>
          <w:rFonts w:ascii="Arial" w:hAnsi="Arial" w:eastAsia="Arial"/>
          <w:b w:val="0"/>
          <w:sz w:val="22"/>
        </w:rPr>
        <w:t>so, come into my arms,</w:t>
      </w:r>
    </w:p>
    <w:p>
      <w:r>
        <w:rPr>
          <w:rFonts w:ascii="Arial" w:hAnsi="Arial" w:eastAsia="Arial"/>
          <w:b w:val="0"/>
          <w:sz w:val="22"/>
        </w:rPr>
        <w:t>and I will hold you as the sun rises,</w:t>
      </w:r>
    </w:p>
    <w:p>
      <w:r>
        <w:rPr>
          <w:rFonts w:ascii="Arial" w:hAnsi="Arial" w:eastAsia="Arial"/>
          <w:b w:val="0"/>
          <w:sz w:val="22"/>
        </w:rPr>
        <w:t>for there is nothing I will not try to understand,</w:t>
      </w:r>
    </w:p>
    <w:p>
      <w:r>
        <w:rPr>
          <w:rFonts w:ascii="Arial" w:hAnsi="Arial" w:eastAsia="Arial"/>
          <w:b w:val="0"/>
          <w:sz w:val="22"/>
        </w:rPr>
        <w:t>and I will talk to you,</w:t>
      </w:r>
    </w:p>
    <w:p>
      <w:r>
        <w:rPr>
          <w:rFonts w:ascii="Arial" w:hAnsi="Arial" w:eastAsia="Arial"/>
          <w:b w:val="0"/>
          <w:sz w:val="22"/>
        </w:rPr>
        <w:t>and care for you until the cows come home,</w:t>
      </w:r>
    </w:p>
    <w:p>
      <w:r>
        <w:rPr>
          <w:rFonts w:ascii="Arial" w:hAnsi="Arial" w:eastAsia="Arial"/>
          <w:b w:val="0"/>
          <w:sz w:val="22"/>
        </w:rPr>
        <w:t>because to make you feel better is my plan,</w:t>
      </w:r>
    </w:p>
    <w:p>
      <w:r>
        <w:rPr>
          <w:rFonts w:ascii="Arial" w:hAnsi="Arial" w:eastAsia="Arial"/>
          <w:b w:val="0"/>
          <w:sz w:val="22"/>
        </w:rPr>
        <w:t>because a broken heart and a shattered mind,</w:t>
      </w:r>
    </w:p>
    <w:p>
      <w:r>
        <w:rPr>
          <w:rFonts w:ascii="Arial" w:hAnsi="Arial" w:eastAsia="Arial"/>
          <w:b w:val="0"/>
          <w:sz w:val="22"/>
        </w:rPr>
        <w:t>destroyed by loss of love,</w:t>
      </w:r>
    </w:p>
    <w:p>
      <w:r>
        <w:rPr>
          <w:rFonts w:ascii="Arial" w:hAnsi="Arial" w:eastAsia="Arial"/>
          <w:b w:val="0"/>
          <w:sz w:val="22"/>
        </w:rPr>
        <w:t>destroyed by vindictiveness,</w:t>
      </w:r>
    </w:p>
    <w:p>
      <w:r>
        <w:rPr>
          <w:rFonts w:ascii="Arial" w:hAnsi="Arial" w:eastAsia="Arial"/>
          <w:b w:val="0"/>
          <w:sz w:val="22"/>
        </w:rPr>
        <w:t>destroyed by bitterness,</w:t>
      </w:r>
    </w:p>
    <w:p>
      <w:r>
        <w:rPr>
          <w:rFonts w:ascii="Arial" w:hAnsi="Arial" w:eastAsia="Arial"/>
          <w:b w:val="0"/>
          <w:sz w:val="22"/>
        </w:rPr>
        <w:t>oh, such suffering caused by Ill thought,</w:t>
      </w:r>
    </w:p>
    <w:p>
      <w:r>
        <w:rPr>
          <w:rFonts w:ascii="Arial" w:hAnsi="Arial" w:eastAsia="Arial"/>
          <w:b w:val="0"/>
          <w:sz w:val="22"/>
        </w:rPr>
        <w:t>and such vicious minds,</w:t>
      </w:r>
    </w:p>
    <w:p>
      <w:r>
        <w:rPr>
          <w:rFonts w:ascii="Arial" w:hAnsi="Arial" w:eastAsia="Arial"/>
          <w:b w:val="0"/>
          <w:sz w:val="22"/>
        </w:rPr>
        <w:t>such vicious minds,</w:t>
      </w:r>
    </w:p>
    <w:p>
      <w:r>
        <w:rPr>
          <w:rFonts w:ascii="Arial" w:hAnsi="Arial" w:eastAsia="Arial"/>
          <w:b w:val="0"/>
          <w:sz w:val="22"/>
        </w:rPr>
        <w:t>yes, put them to one side for I am here for you,</w:t>
      </w:r>
    </w:p>
    <w:p>
      <w:r>
        <w:rPr>
          <w:rFonts w:ascii="Arial" w:hAnsi="Arial" w:eastAsia="Arial"/>
          <w:b w:val="0"/>
          <w:sz w:val="22"/>
        </w:rPr>
        <w:t>so, please sit a while and take your time,</w:t>
      </w:r>
    </w:p>
    <w:p>
      <w:r>
        <w:rPr>
          <w:rFonts w:ascii="Arial" w:hAnsi="Arial" w:eastAsia="Arial"/>
          <w:b w:val="0"/>
          <w:sz w:val="22"/>
        </w:rPr>
        <w:t>for I have all the time in the world,</w:t>
      </w:r>
    </w:p>
    <w:p>
      <w:r>
        <w:rPr>
          <w:rFonts w:ascii="Arial" w:hAnsi="Arial" w:eastAsia="Arial"/>
          <w:b w:val="0"/>
          <w:sz w:val="22"/>
        </w:rPr>
        <w:t>and I will listen, and I will care,</w:t>
      </w:r>
    </w:p>
    <w:p>
      <w:r>
        <w:rPr>
          <w:rFonts w:ascii="Arial" w:hAnsi="Arial" w:eastAsia="Arial"/>
          <w:b w:val="0"/>
          <w:sz w:val="22"/>
        </w:rPr>
        <w:t>to help soothe and calm your worries,</w:t>
      </w:r>
    </w:p>
    <w:p>
      <w:r>
        <w:rPr>
          <w:rFonts w:ascii="Arial" w:hAnsi="Arial" w:eastAsia="Arial"/>
          <w:b w:val="0"/>
          <w:sz w:val="22"/>
        </w:rPr>
        <w:t>and cast them far away from here,</w:t>
      </w:r>
    </w:p>
    <w:p>
      <w:r>
        <w:rPr>
          <w:rFonts w:ascii="Arial" w:hAnsi="Arial" w:eastAsia="Arial"/>
          <w:b w:val="0"/>
          <w:sz w:val="22"/>
        </w:rPr>
        <w:t>and with a gentleness and a compassion,</w:t>
      </w:r>
    </w:p>
    <w:p>
      <w:r>
        <w:rPr>
          <w:rFonts w:ascii="Arial" w:hAnsi="Arial" w:eastAsia="Arial"/>
          <w:b w:val="0"/>
          <w:sz w:val="22"/>
        </w:rPr>
        <w:t>upon this road through the maze of the human mind,</w:t>
      </w:r>
    </w:p>
    <w:p>
      <w:r>
        <w:rPr>
          <w:rFonts w:ascii="Arial" w:hAnsi="Arial" w:eastAsia="Arial"/>
          <w:b w:val="0"/>
          <w:sz w:val="22"/>
        </w:rPr>
        <w:t>with a little kindness may you be happy,</w:t>
      </w:r>
    </w:p>
    <w:p>
      <w:r>
        <w:rPr>
          <w:rFonts w:ascii="Arial" w:hAnsi="Arial" w:eastAsia="Arial"/>
          <w:b w:val="0"/>
          <w:sz w:val="22"/>
        </w:rPr>
        <w:t>and may the tears disappear from your eyes,</w:t>
      </w:r>
    </w:p>
    <w:p>
      <w:r>
        <w:rPr>
          <w:rFonts w:ascii="Arial" w:hAnsi="Arial" w:eastAsia="Arial"/>
          <w:b w:val="0"/>
          <w:sz w:val="22"/>
        </w:rPr>
        <w:t>and in humanity what better is love,</w:t>
      </w:r>
    </w:p>
    <w:p>
      <w:r>
        <w:rPr>
          <w:rFonts w:ascii="Arial" w:hAnsi="Arial" w:eastAsia="Arial"/>
          <w:b w:val="0"/>
          <w:sz w:val="22"/>
        </w:rPr>
        <w:t>and how good it is to help understand,</w:t>
      </w:r>
    </w:p>
    <w:p>
      <w:r>
        <w:rPr>
          <w:rFonts w:ascii="Arial" w:hAnsi="Arial" w:eastAsia="Arial"/>
          <w:b w:val="0"/>
          <w:sz w:val="22"/>
        </w:rPr>
        <w:t>and to chase away any fears,</w:t>
      </w:r>
    </w:p>
    <w:p>
      <w:r>
        <w:rPr>
          <w:rFonts w:ascii="Arial" w:hAnsi="Arial" w:eastAsia="Arial"/>
          <w:b w:val="0"/>
          <w:sz w:val="22"/>
        </w:rPr>
        <w:t>so, come home,</w:t>
      </w:r>
    </w:p>
    <w:p>
      <w:r>
        <w:rPr>
          <w:rFonts w:ascii="Arial" w:hAnsi="Arial" w:eastAsia="Arial"/>
          <w:b w:val="0"/>
          <w:sz w:val="22"/>
        </w:rPr>
        <w:t>come home my dear for you do not need to be alone,</w:t>
      </w:r>
    </w:p>
    <w:p>
      <w:r>
        <w:rPr>
          <w:rFonts w:ascii="Arial" w:hAnsi="Arial" w:eastAsia="Arial"/>
          <w:b w:val="0"/>
          <w:sz w:val="22"/>
        </w:rPr>
        <w:t>and I am here for you,</w:t>
      </w:r>
    </w:p>
    <w:p>
      <w:r>
        <w:rPr>
          <w:rFonts w:ascii="Arial" w:hAnsi="Arial" w:eastAsia="Arial"/>
          <w:b w:val="0"/>
          <w:sz w:val="22"/>
        </w:rPr>
        <w:t>and my heart is yours wherever we may go,</w:t>
      </w:r>
    </w:p>
    <w:p>
      <w:r>
        <w:rPr>
          <w:rFonts w:ascii="Arial" w:hAnsi="Arial" w:eastAsia="Arial"/>
          <w:b w:val="0"/>
          <w:sz w:val="22"/>
        </w:rPr>
        <w:t>for loneliness need not be and I am here to talk to you,</w:t>
      </w:r>
    </w:p>
    <w:p>
      <w:r>
        <w:rPr>
          <w:rFonts w:ascii="Arial" w:hAnsi="Arial" w:eastAsia="Arial"/>
          <w:b w:val="0"/>
          <w:sz w:val="22"/>
        </w:rPr>
        <w:t>no matter when or where,</w:t>
      </w:r>
    </w:p>
    <w:p>
      <w:r>
        <w:rPr>
          <w:rFonts w:ascii="Arial" w:hAnsi="Arial" w:eastAsia="Arial"/>
          <w:b w:val="0"/>
          <w:sz w:val="22"/>
        </w:rPr>
        <w:t>no matter the sun,</w:t>
      </w:r>
    </w:p>
    <w:p>
      <w:r>
        <w:rPr>
          <w:rFonts w:ascii="Arial" w:hAnsi="Arial" w:eastAsia="Arial"/>
          <w:b w:val="0"/>
          <w:sz w:val="22"/>
        </w:rPr>
        <w:t>no matter the rain,</w:t>
      </w:r>
    </w:p>
    <w:p>
      <w:r>
        <w:rPr>
          <w:rFonts w:ascii="Arial" w:hAnsi="Arial" w:eastAsia="Arial"/>
          <w:b w:val="0"/>
          <w:sz w:val="22"/>
        </w:rPr>
        <w:t>or the winter snows.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