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Come dance with me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My darling,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come and dance with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come and let me see your smile,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come and dance with me and romance me a while,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come and hold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us dance in the glade beneath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me look into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those gorgeous eyes as beautiful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come and dance with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us dance romantically,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slowly in the glade surrounded by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our favourite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our favourite place to be, just you 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dancing slowly in the breeze, turning slowly,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hand in hand as we look into each other’s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mesmerise me, you mesmerise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dance gently and kiss softly,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leaves whisper on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kiss softly as the leaves whisper on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kiss you, and you kiss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kiss me so tenderly,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beautiful you look,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radiant you are before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we dance in the glade,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underneath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we kiss, again, and again so gently,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gently as the wind,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whispers through the leaves upon the trees.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