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Cold</w:t>
      </w:r>
    </w:p>
    <w:p/>
    <w:p>
      <w:r>
        <w:rPr>
          <w:rFonts w:ascii="Arial" w:hAnsi="Arial" w:eastAsia="Arial"/>
          <w:b w:val="0"/>
          <w:sz w:val="22"/>
        </w:rPr>
        <w:t>What is this world,</w:t>
      </w:r>
    </w:p>
    <w:p>
      <w:r>
        <w:rPr>
          <w:rFonts w:ascii="Arial" w:hAnsi="Arial" w:eastAsia="Arial"/>
          <w:b w:val="0"/>
          <w:sz w:val="22"/>
        </w:rPr>
        <w:t>what is this place,</w:t>
      </w:r>
    </w:p>
    <w:p>
      <w:r>
        <w:rPr>
          <w:rFonts w:ascii="Arial" w:hAnsi="Arial" w:eastAsia="Arial"/>
          <w:b w:val="0"/>
          <w:sz w:val="22"/>
        </w:rPr>
        <w:t>where is the hope?</w:t>
      </w:r>
    </w:p>
    <w:p>
      <w:r>
        <w:rPr>
          <w:rFonts w:ascii="Arial" w:hAnsi="Arial" w:eastAsia="Arial"/>
          <w:b w:val="0"/>
          <w:sz w:val="22"/>
        </w:rPr>
        <w:t>Nowhere near any human being,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except only hopeful greed in the leadership,</w:t>
      </w:r>
    </w:p>
    <w:p>
      <w:r>
        <w:rPr>
          <w:rFonts w:ascii="Arial" w:hAnsi="Arial" w:eastAsia="Arial"/>
          <w:b w:val="0"/>
          <w:sz w:val="22"/>
        </w:rPr>
        <w:t>now why are there still dictators,</w:t>
      </w:r>
    </w:p>
    <w:p>
      <w:r>
        <w:rPr>
          <w:rFonts w:ascii="Arial" w:hAnsi="Arial" w:eastAsia="Arial"/>
          <w:b w:val="0"/>
          <w:sz w:val="22"/>
        </w:rPr>
        <w:t>on this Earth,</w:t>
      </w:r>
    </w:p>
    <w:p>
      <w:r>
        <w:rPr>
          <w:rFonts w:ascii="Arial" w:hAnsi="Arial" w:eastAsia="Arial"/>
          <w:b w:val="0"/>
          <w:sz w:val="22"/>
        </w:rPr>
        <w:t>and why does the world let them for so long,</w:t>
      </w:r>
    </w:p>
    <w:p>
      <w:r>
        <w:rPr>
          <w:rFonts w:ascii="Arial" w:hAnsi="Arial" w:eastAsia="Arial"/>
          <w:b w:val="0"/>
          <w:sz w:val="22"/>
        </w:rPr>
        <w:t>continue to terrorise their people in so many ways?</w:t>
      </w:r>
    </w:p>
    <w:p>
      <w:r>
        <w:rPr>
          <w:rFonts w:ascii="Arial" w:hAnsi="Arial" w:eastAsia="Arial"/>
          <w:b w:val="0"/>
          <w:sz w:val="22"/>
        </w:rPr>
        <w:t>Who knows, but there is logic to psychopaths,</w:t>
      </w:r>
    </w:p>
    <w:p>
      <w:r>
        <w:rPr>
          <w:rFonts w:ascii="Arial" w:hAnsi="Arial" w:eastAsia="Arial"/>
          <w:b w:val="0"/>
          <w:sz w:val="22"/>
        </w:rPr>
        <w:t>who are eternally crazed.</w:t>
      </w:r>
    </w:p>
    <w:p>
      <w:r>
        <w:rPr>
          <w:rFonts w:ascii="Arial" w:hAnsi="Arial" w:eastAsia="Arial"/>
          <w:b w:val="0"/>
          <w:sz w:val="22"/>
        </w:rPr>
        <w:t>And here,</w:t>
      </w:r>
    </w:p>
    <w:p>
      <w:r>
        <w:rPr>
          <w:rFonts w:ascii="Arial" w:hAnsi="Arial" w:eastAsia="Arial"/>
          <w:b w:val="0"/>
          <w:sz w:val="22"/>
        </w:rPr>
        <w:t>in the cold,</w:t>
      </w:r>
    </w:p>
    <w:p>
      <w:r>
        <w:rPr>
          <w:rFonts w:ascii="Arial" w:hAnsi="Arial" w:eastAsia="Arial"/>
          <w:b w:val="0"/>
          <w:sz w:val="22"/>
        </w:rPr>
        <w:t>in the cold in the city of fear,</w:t>
      </w:r>
    </w:p>
    <w:p>
      <w:r>
        <w:rPr>
          <w:rFonts w:ascii="Arial" w:hAnsi="Arial" w:eastAsia="Arial"/>
          <w:b w:val="0"/>
          <w:sz w:val="22"/>
        </w:rPr>
        <w:t>in the cold in a place with no cheer,</w:t>
      </w:r>
    </w:p>
    <w:p>
      <w:r>
        <w:rPr>
          <w:rFonts w:ascii="Arial" w:hAnsi="Arial" w:eastAsia="Arial"/>
          <w:b w:val="0"/>
          <w:sz w:val="22"/>
        </w:rPr>
        <w:t>yes, only cold,</w:t>
      </w:r>
    </w:p>
    <w:p>
      <w:r>
        <w:rPr>
          <w:rFonts w:ascii="Arial" w:hAnsi="Arial" w:eastAsia="Arial"/>
          <w:b w:val="0"/>
          <w:sz w:val="22"/>
        </w:rPr>
        <w:t>cold,</w:t>
      </w:r>
    </w:p>
    <w:p>
      <w:r>
        <w:rPr>
          <w:rFonts w:ascii="Arial" w:hAnsi="Arial" w:eastAsia="Arial"/>
          <w:b w:val="0"/>
          <w:sz w:val="22"/>
        </w:rPr>
        <w:t>cold that never disappears,</w:t>
      </w:r>
    </w:p>
    <w:p>
      <w:r>
        <w:rPr>
          <w:rFonts w:ascii="Arial" w:hAnsi="Arial" w:eastAsia="Arial"/>
          <w:b w:val="0"/>
          <w:sz w:val="22"/>
        </w:rPr>
        <w:t>cold and fear in a place,</w:t>
      </w:r>
    </w:p>
    <w:p>
      <w:r>
        <w:rPr>
          <w:rFonts w:ascii="Arial" w:hAnsi="Arial" w:eastAsia="Arial"/>
          <w:b w:val="0"/>
          <w:sz w:val="22"/>
        </w:rPr>
        <w:t>where everywhere there are only prying eyes,</w:t>
      </w:r>
    </w:p>
    <w:p>
      <w:r>
        <w:rPr>
          <w:rFonts w:ascii="Arial" w:hAnsi="Arial" w:eastAsia="Arial"/>
          <w:b w:val="0"/>
          <w:sz w:val="22"/>
        </w:rPr>
        <w:t>and anxiety,</w:t>
      </w:r>
    </w:p>
    <w:p>
      <w:r>
        <w:rPr>
          <w:rFonts w:ascii="Arial" w:hAnsi="Arial" w:eastAsia="Arial"/>
          <w:b w:val="0"/>
          <w:sz w:val="22"/>
        </w:rPr>
        <w:t>and despair and fear,</w:t>
      </w:r>
    </w:p>
    <w:p>
      <w:r>
        <w:rPr>
          <w:rFonts w:ascii="Arial" w:hAnsi="Arial" w:eastAsia="Arial"/>
          <w:b w:val="0"/>
          <w:sz w:val="22"/>
        </w:rPr>
        <w:t>in the streets,</w:t>
      </w:r>
    </w:p>
    <w:p>
      <w:r>
        <w:rPr>
          <w:rFonts w:ascii="Arial" w:hAnsi="Arial" w:eastAsia="Arial"/>
          <w:b w:val="0"/>
          <w:sz w:val="22"/>
        </w:rPr>
        <w:t>and in the houses,</w:t>
      </w:r>
    </w:p>
    <w:p>
      <w:r>
        <w:rPr>
          <w:rFonts w:ascii="Arial" w:hAnsi="Arial" w:eastAsia="Arial"/>
          <w:b w:val="0"/>
          <w:sz w:val="22"/>
        </w:rPr>
        <w:t>where there is no trust between families and friends,</w:t>
      </w:r>
    </w:p>
    <w:p>
      <w:r>
        <w:rPr>
          <w:rFonts w:ascii="Arial" w:hAnsi="Arial" w:eastAsia="Arial"/>
          <w:b w:val="0"/>
          <w:sz w:val="22"/>
        </w:rPr>
        <w:t>and only overwhelming gloom,</w:t>
      </w:r>
    </w:p>
    <w:p>
      <w:r>
        <w:rPr>
          <w:rFonts w:ascii="Arial" w:hAnsi="Arial" w:eastAsia="Arial"/>
          <w:b w:val="0"/>
          <w:sz w:val="22"/>
        </w:rPr>
        <w:t>as people cheer in fear, as a despot leers,</w:t>
      </w:r>
    </w:p>
    <w:p>
      <w:r>
        <w:rPr>
          <w:rFonts w:ascii="Arial" w:hAnsi="Arial" w:eastAsia="Arial"/>
          <w:b w:val="0"/>
          <w:sz w:val="22"/>
        </w:rPr>
        <w:t>and stares at the people with smiles,</w:t>
      </w:r>
    </w:p>
    <w:p>
      <w:r>
        <w:rPr>
          <w:rFonts w:ascii="Arial" w:hAnsi="Arial" w:eastAsia="Arial"/>
          <w:b w:val="0"/>
          <w:sz w:val="22"/>
        </w:rPr>
        <w:t>and with mass murdering intent,</w:t>
      </w:r>
    </w:p>
    <w:p>
      <w:r>
        <w:rPr>
          <w:rFonts w:ascii="Arial" w:hAnsi="Arial" w:eastAsia="Arial"/>
          <w:b w:val="0"/>
          <w:sz w:val="22"/>
        </w:rPr>
        <w:t>behind his psychotic eyes,</w:t>
      </w:r>
    </w:p>
    <w:p>
      <w:r>
        <w:rPr>
          <w:rFonts w:ascii="Arial" w:hAnsi="Arial" w:eastAsia="Arial"/>
          <w:b w:val="0"/>
          <w:sz w:val="22"/>
        </w:rPr>
        <w:t>a mass murdering killer,</w:t>
      </w:r>
    </w:p>
    <w:p>
      <w:r>
        <w:rPr>
          <w:rFonts w:ascii="Arial" w:hAnsi="Arial" w:eastAsia="Arial"/>
          <w:b w:val="0"/>
          <w:sz w:val="22"/>
        </w:rPr>
        <w:t>a lunatic,</w:t>
      </w:r>
    </w:p>
    <w:p>
      <w:r>
        <w:rPr>
          <w:rFonts w:ascii="Arial" w:hAnsi="Arial" w:eastAsia="Arial"/>
          <w:b w:val="0"/>
          <w:sz w:val="22"/>
        </w:rPr>
        <w:t>a psychopath who likes to torture, and brutalise,</w:t>
      </w:r>
    </w:p>
    <w:p>
      <w:r>
        <w:rPr>
          <w:rFonts w:ascii="Arial" w:hAnsi="Arial" w:eastAsia="Arial"/>
          <w:b w:val="0"/>
          <w:sz w:val="22"/>
        </w:rPr>
        <w:t>and execute anyone who his command they deny,</w:t>
      </w:r>
    </w:p>
    <w:p>
      <w:r>
        <w:rPr>
          <w:rFonts w:ascii="Arial" w:hAnsi="Arial" w:eastAsia="Arial"/>
          <w:b w:val="0"/>
          <w:sz w:val="22"/>
        </w:rPr>
        <w:t>or who displeases him,</w:t>
      </w:r>
    </w:p>
    <w:p>
      <w:r>
        <w:rPr>
          <w:rFonts w:ascii="Arial" w:hAnsi="Arial" w:eastAsia="Arial"/>
          <w:b w:val="0"/>
          <w:sz w:val="22"/>
        </w:rPr>
        <w:t>as the dictator dines out,</w:t>
      </w:r>
    </w:p>
    <w:p>
      <w:r>
        <w:rPr>
          <w:rFonts w:ascii="Arial" w:hAnsi="Arial" w:eastAsia="Arial"/>
          <w:b w:val="0"/>
          <w:sz w:val="22"/>
        </w:rPr>
        <w:t>on the hard work of his countrymen,</w:t>
      </w:r>
    </w:p>
    <w:p>
      <w:r>
        <w:rPr>
          <w:rFonts w:ascii="Arial" w:hAnsi="Arial" w:eastAsia="Arial"/>
          <w:b w:val="0"/>
          <w:sz w:val="22"/>
        </w:rPr>
        <w:t>yes, a thinning lot with not enough to eat,</w:t>
      </w:r>
    </w:p>
    <w:p>
      <w:r>
        <w:rPr>
          <w:rFonts w:ascii="Arial" w:hAnsi="Arial" w:eastAsia="Arial"/>
          <w:b w:val="0"/>
          <w:sz w:val="22"/>
        </w:rPr>
        <w:t>as the despot grows fat and daily in size,</w:t>
      </w:r>
    </w:p>
    <w:p>
      <w:r>
        <w:rPr>
          <w:rFonts w:ascii="Arial" w:hAnsi="Arial" w:eastAsia="Arial"/>
          <w:b w:val="0"/>
          <w:sz w:val="22"/>
        </w:rPr>
        <w:t>and as the people live with never ending fear in their eyes,</w:t>
      </w:r>
    </w:p>
    <w:p>
      <w:r>
        <w:rPr>
          <w:rFonts w:ascii="Arial" w:hAnsi="Arial" w:eastAsia="Arial"/>
          <w:b w:val="0"/>
          <w:sz w:val="22"/>
        </w:rPr>
        <w:t>and they cry,</w:t>
      </w:r>
    </w:p>
    <w:p>
      <w:r>
        <w:rPr>
          <w:rFonts w:ascii="Arial" w:hAnsi="Arial" w:eastAsia="Arial"/>
          <w:b w:val="0"/>
          <w:sz w:val="22"/>
        </w:rPr>
        <w:t>cry and die,</w:t>
      </w:r>
    </w:p>
    <w:p>
      <w:r>
        <w:rPr>
          <w:rFonts w:ascii="Arial" w:hAnsi="Arial" w:eastAsia="Arial"/>
          <w:b w:val="0"/>
          <w:sz w:val="22"/>
        </w:rPr>
        <w:t>cry and die,</w:t>
      </w:r>
    </w:p>
    <w:p>
      <w:r>
        <w:rPr>
          <w:rFonts w:ascii="Arial" w:hAnsi="Arial" w:eastAsia="Arial"/>
          <w:b w:val="0"/>
          <w:sz w:val="22"/>
        </w:rPr>
        <w:t>and die in the most horrific ways,</w:t>
      </w:r>
    </w:p>
    <w:p>
      <w:r>
        <w:rPr>
          <w:rFonts w:ascii="Arial" w:hAnsi="Arial" w:eastAsia="Arial"/>
          <w:b w:val="0"/>
          <w:sz w:val="22"/>
        </w:rPr>
        <w:t>in the city of fear,</w:t>
      </w:r>
    </w:p>
    <w:p>
      <w:r>
        <w:rPr>
          <w:rFonts w:ascii="Arial" w:hAnsi="Arial" w:eastAsia="Arial"/>
          <w:b w:val="0"/>
          <w:sz w:val="22"/>
        </w:rPr>
        <w:t>a place with no cheer,</w:t>
      </w:r>
    </w:p>
    <w:p>
      <w:r>
        <w:rPr>
          <w:rFonts w:ascii="Arial" w:hAnsi="Arial" w:eastAsia="Arial"/>
          <w:b w:val="0"/>
          <w:sz w:val="22"/>
        </w:rPr>
        <w:t>where every footstep,</w:t>
      </w:r>
    </w:p>
    <w:p>
      <w:r>
        <w:rPr>
          <w:rFonts w:ascii="Arial" w:hAnsi="Arial" w:eastAsia="Arial"/>
          <w:b w:val="0"/>
          <w:sz w:val="22"/>
        </w:rPr>
        <w:t>and every movement is watched,</w:t>
      </w:r>
    </w:p>
    <w:p>
      <w:r>
        <w:rPr>
          <w:rFonts w:ascii="Arial" w:hAnsi="Arial" w:eastAsia="Arial"/>
          <w:b w:val="0"/>
          <w:sz w:val="22"/>
        </w:rPr>
        <w:t>and no moment goes unheard,</w:t>
      </w:r>
    </w:p>
    <w:p>
      <w:r>
        <w:rPr>
          <w:rFonts w:ascii="Arial" w:hAnsi="Arial" w:eastAsia="Arial"/>
          <w:b w:val="0"/>
          <w:sz w:val="22"/>
        </w:rPr>
        <w:t>in a machiavellian world,</w:t>
      </w:r>
    </w:p>
    <w:p>
      <w:r>
        <w:rPr>
          <w:rFonts w:ascii="Arial" w:hAnsi="Arial" w:eastAsia="Arial"/>
          <w:b w:val="0"/>
          <w:sz w:val="22"/>
        </w:rPr>
        <w:t>where for only blood and slaughter and greed,</w:t>
      </w:r>
    </w:p>
    <w:p>
      <w:r>
        <w:rPr>
          <w:rFonts w:ascii="Arial" w:hAnsi="Arial" w:eastAsia="Arial"/>
          <w:b w:val="0"/>
          <w:sz w:val="22"/>
        </w:rPr>
        <w:t>does the leader give a damn,</w:t>
      </w:r>
    </w:p>
    <w:p>
      <w:r>
        <w:rPr>
          <w:rFonts w:ascii="Arial" w:hAnsi="Arial" w:eastAsia="Arial"/>
          <w:b w:val="0"/>
          <w:sz w:val="22"/>
        </w:rPr>
        <w:t>and psychotic and neurotic is life in the city of fear,</w:t>
      </w:r>
    </w:p>
    <w:p>
      <w:r>
        <w:rPr>
          <w:rFonts w:ascii="Arial" w:hAnsi="Arial" w:eastAsia="Arial"/>
          <w:b w:val="0"/>
          <w:sz w:val="22"/>
        </w:rPr>
        <w:t>that leads people into early graves,</w:t>
      </w:r>
    </w:p>
    <w:p>
      <w:r>
        <w:rPr>
          <w:rFonts w:ascii="Arial" w:hAnsi="Arial" w:eastAsia="Arial"/>
          <w:b w:val="0"/>
          <w:sz w:val="22"/>
        </w:rPr>
        <w:t>and into hell to be eternally damned,</w:t>
      </w:r>
    </w:p>
    <w:p>
      <w:r>
        <w:rPr>
          <w:rFonts w:ascii="Arial" w:hAnsi="Arial" w:eastAsia="Arial"/>
          <w:b w:val="0"/>
          <w:sz w:val="22"/>
        </w:rPr>
        <w:t>yes, cold, cold, cold,</w:t>
      </w:r>
    </w:p>
    <w:p>
      <w:r>
        <w:rPr>
          <w:rFonts w:ascii="Arial" w:hAnsi="Arial" w:eastAsia="Arial"/>
          <w:b w:val="0"/>
          <w:sz w:val="22"/>
        </w:rPr>
        <w:t>as cold as the bullets who are used,</w:t>
      </w:r>
    </w:p>
    <w:p>
      <w:r>
        <w:rPr>
          <w:rFonts w:ascii="Arial" w:hAnsi="Arial" w:eastAsia="Arial"/>
          <w:b w:val="0"/>
          <w:sz w:val="22"/>
        </w:rPr>
        <w:t>execute the oppressed unendingly,</w:t>
      </w:r>
    </w:p>
    <w:p>
      <w:r>
        <w:rPr>
          <w:rFonts w:ascii="Arial" w:hAnsi="Arial" w:eastAsia="Arial"/>
          <w:b w:val="0"/>
          <w:sz w:val="22"/>
        </w:rPr>
        <w:t>cold callous killers who spare no expense at all,</w:t>
      </w:r>
    </w:p>
    <w:p>
      <w:r>
        <w:rPr>
          <w:rFonts w:ascii="Arial" w:hAnsi="Arial" w:eastAsia="Arial"/>
          <w:b w:val="0"/>
          <w:sz w:val="22"/>
        </w:rPr>
        <w:t>happy to slaughter everyone,</w:t>
      </w:r>
    </w:p>
    <w:p>
      <w:r>
        <w:rPr>
          <w:rFonts w:ascii="Arial" w:hAnsi="Arial" w:eastAsia="Arial"/>
          <w:b w:val="0"/>
          <w:sz w:val="22"/>
        </w:rPr>
        <w:t>men, women, boys, and girls,</w:t>
      </w:r>
    </w:p>
    <w:p>
      <w:r>
        <w:rPr>
          <w:rFonts w:ascii="Arial" w:hAnsi="Arial" w:eastAsia="Arial"/>
          <w:b w:val="0"/>
          <w:sz w:val="22"/>
        </w:rPr>
        <w:t>whose lives are not lived to the full,</w:t>
      </w:r>
    </w:p>
    <w:p>
      <w:r>
        <w:rPr>
          <w:rFonts w:ascii="Arial" w:hAnsi="Arial" w:eastAsia="Arial"/>
          <w:b w:val="0"/>
          <w:sz w:val="22"/>
        </w:rPr>
        <w:t>and who are dead mostly,</w:t>
      </w:r>
    </w:p>
    <w:p>
      <w:r>
        <w:rPr>
          <w:rFonts w:ascii="Arial" w:hAnsi="Arial" w:eastAsia="Arial"/>
          <w:b w:val="0"/>
          <w:sz w:val="22"/>
        </w:rPr>
        <w:t>before they are truly old,</w:t>
      </w:r>
    </w:p>
    <w:p>
      <w:r>
        <w:rPr>
          <w:rFonts w:ascii="Arial" w:hAnsi="Arial" w:eastAsia="Arial"/>
          <w:b w:val="0"/>
          <w:sz w:val="22"/>
        </w:rPr>
        <w:t>whilst in the city of fear,</w:t>
      </w:r>
    </w:p>
    <w:p>
      <w:r>
        <w:rPr>
          <w:rFonts w:ascii="Arial" w:hAnsi="Arial" w:eastAsia="Arial"/>
          <w:b w:val="0"/>
          <w:sz w:val="22"/>
        </w:rPr>
        <w:t>the guns, are forever on guard,</w:t>
      </w:r>
    </w:p>
    <w:p>
      <w:r>
        <w:rPr>
          <w:rFonts w:ascii="Arial" w:hAnsi="Arial" w:eastAsia="Arial"/>
          <w:b w:val="0"/>
          <w:sz w:val="22"/>
        </w:rPr>
        <w:t>in a country so sick, ill, and traumatised,</w:t>
      </w:r>
    </w:p>
    <w:p>
      <w:r>
        <w:rPr>
          <w:rFonts w:ascii="Arial" w:hAnsi="Arial" w:eastAsia="Arial"/>
          <w:b w:val="0"/>
          <w:sz w:val="22"/>
        </w:rPr>
        <w:t>where guns and trigger-happy soldiers,</w:t>
      </w:r>
    </w:p>
    <w:p>
      <w:r>
        <w:rPr>
          <w:rFonts w:ascii="Arial" w:hAnsi="Arial" w:eastAsia="Arial"/>
          <w:b w:val="0"/>
          <w:sz w:val="22"/>
        </w:rPr>
        <w:t>frighten the families of the dead into complying,</w:t>
      </w:r>
    </w:p>
    <w:p>
      <w:r>
        <w:rPr>
          <w:rFonts w:ascii="Arial" w:hAnsi="Arial" w:eastAsia="Arial"/>
          <w:b w:val="0"/>
          <w:sz w:val="22"/>
        </w:rPr>
        <w:t>with more sycophantic worship,</w:t>
      </w:r>
    </w:p>
    <w:p>
      <w:r>
        <w:rPr>
          <w:rFonts w:ascii="Arial" w:hAnsi="Arial" w:eastAsia="Arial"/>
          <w:b w:val="0"/>
          <w:sz w:val="22"/>
        </w:rPr>
        <w:t>than they had ever planned,</w:t>
      </w:r>
    </w:p>
    <w:p>
      <w:r>
        <w:rPr>
          <w:rFonts w:ascii="Arial" w:hAnsi="Arial" w:eastAsia="Arial"/>
          <w:b w:val="0"/>
          <w:sz w:val="22"/>
        </w:rPr>
        <w:t>and as they do they sweat like pigs,</w:t>
      </w:r>
    </w:p>
    <w:p>
      <w:r>
        <w:rPr>
          <w:rFonts w:ascii="Arial" w:hAnsi="Arial" w:eastAsia="Arial"/>
          <w:b w:val="0"/>
          <w:sz w:val="22"/>
        </w:rPr>
        <w:t>just to please and put a smile on the face,</w:t>
      </w:r>
    </w:p>
    <w:p>
      <w:r>
        <w:rPr>
          <w:rFonts w:ascii="Arial" w:hAnsi="Arial" w:eastAsia="Arial"/>
          <w:b w:val="0"/>
          <w:sz w:val="22"/>
        </w:rPr>
        <w:t>of a sick mass murdering evil man.</w:t>
      </w:r>
    </w:p>
    <w:p>
      <w:r>
        <w:rPr>
          <w:rFonts w:ascii="Arial" w:hAnsi="Arial" w:eastAsia="Arial"/>
          <w:b w:val="0"/>
          <w:sz w:val="22"/>
        </w:rPr>
        <w:t>And oh, it is so cold,</w:t>
      </w:r>
    </w:p>
    <w:p>
      <w:r>
        <w:rPr>
          <w:rFonts w:ascii="Arial" w:hAnsi="Arial" w:eastAsia="Arial"/>
          <w:b w:val="0"/>
          <w:sz w:val="22"/>
        </w:rPr>
        <w:t>so cold,</w:t>
      </w:r>
    </w:p>
    <w:p>
      <w:r>
        <w:rPr>
          <w:rFonts w:ascii="Arial" w:hAnsi="Arial" w:eastAsia="Arial"/>
          <w:b w:val="0"/>
          <w:sz w:val="22"/>
        </w:rPr>
        <w:t>so cold in the city of fear,</w:t>
      </w:r>
    </w:p>
    <w:p>
      <w:r>
        <w:rPr>
          <w:rFonts w:ascii="Arial" w:hAnsi="Arial" w:eastAsia="Arial"/>
          <w:b w:val="0"/>
          <w:sz w:val="22"/>
        </w:rPr>
        <w:t>cold in a place with no cheer,</w:t>
      </w:r>
    </w:p>
    <w:p>
      <w:r>
        <w:rPr>
          <w:rFonts w:ascii="Arial" w:hAnsi="Arial" w:eastAsia="Arial"/>
          <w:b w:val="0"/>
          <w:sz w:val="22"/>
        </w:rPr>
        <w:t>a place with death never far away,</w:t>
      </w:r>
    </w:p>
    <w:p>
      <w:r>
        <w:rPr>
          <w:rFonts w:ascii="Arial" w:hAnsi="Arial" w:eastAsia="Arial"/>
          <w:b w:val="0"/>
          <w:sz w:val="22"/>
        </w:rPr>
        <w:t>from each girl, boy,</w:t>
      </w:r>
    </w:p>
    <w:p>
      <w:r>
        <w:rPr>
          <w:rFonts w:ascii="Arial" w:hAnsi="Arial" w:eastAsia="Arial"/>
          <w:b w:val="0"/>
          <w:sz w:val="22"/>
        </w:rPr>
        <w:t>woman and man,</w:t>
      </w:r>
    </w:p>
    <w:p>
      <w:r>
        <w:rPr>
          <w:rFonts w:ascii="Arial" w:hAnsi="Arial" w:eastAsia="Arial"/>
          <w:b w:val="0"/>
          <w:sz w:val="22"/>
        </w:rPr>
        <w:t>yes, in a city,</w:t>
      </w:r>
    </w:p>
    <w:p>
      <w:r>
        <w:rPr>
          <w:rFonts w:ascii="Arial" w:hAnsi="Arial" w:eastAsia="Arial"/>
          <w:b w:val="0"/>
          <w:sz w:val="22"/>
        </w:rPr>
        <w:t>a terrible city,</w:t>
      </w:r>
    </w:p>
    <w:p>
      <w:r>
        <w:rPr>
          <w:rFonts w:ascii="Arial" w:hAnsi="Arial" w:eastAsia="Arial"/>
          <w:b w:val="0"/>
          <w:sz w:val="22"/>
        </w:rPr>
        <w:t>where cruelty and death,</w:t>
      </w:r>
    </w:p>
    <w:p>
      <w:r>
        <w:rPr>
          <w:rFonts w:ascii="Arial" w:hAnsi="Arial" w:eastAsia="Arial"/>
          <w:b w:val="0"/>
          <w:sz w:val="22"/>
        </w:rPr>
        <w:t>death it seems to be the only plan,</w:t>
      </w:r>
    </w:p>
    <w:p>
      <w:r>
        <w:rPr>
          <w:rFonts w:ascii="Arial" w:hAnsi="Arial" w:eastAsia="Arial"/>
          <w:b w:val="0"/>
          <w:sz w:val="22"/>
        </w:rPr>
        <w:t>and the world, sadly continues on,</w:t>
      </w:r>
    </w:p>
    <w:p>
      <w:r>
        <w:rPr>
          <w:rFonts w:ascii="Arial" w:hAnsi="Arial" w:eastAsia="Arial"/>
          <w:b w:val="0"/>
          <w:sz w:val="22"/>
        </w:rPr>
        <w:t>without seemingly rarely giving a damn.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