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Coffee strong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drink your coffee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drink it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look at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world gone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a dim view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hate the complacency and the bureaucracy,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hate the problems left unsolved,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wish you had a gun for every problem,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 one listens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one has ever listened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happy to be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your coffee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have no rose-coloured spectacles,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which to view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world gone so horribly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horribly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reality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its constant famine and drought,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poverty,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gun crime and knife crime,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rape,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torture,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murder,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linger bitterly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 to shout and scream at the wrongs done,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all the anger out in your educated vocabulary,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have done so many times before,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 now you have given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matter how many times you complained,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still the world stumbled blindly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you 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have accepted the state of humanities stupidities,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predictability,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seemingly never-ending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erase humanity from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want to shut yourself off from all of its wrongs,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 you are happier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your coffee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happier with your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soon to be on an island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humanities stupidities facing you daily,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continual stories of miseries and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be much happier,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your coffee strong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away from the newspapers,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magazines,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radio,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Internet,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television,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your own island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your coffee strong,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your coffee strong where there is nothing wrong.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