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Cloudy skies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Cloudy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teardrops from God's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water from heaven that nourishes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brings great delight,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new growth that the water feeds,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water that God supplies,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water that God supplies,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never-ending flood,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so it seems in so many places,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do you not cry over the Sahara,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so dry and for water so begs and pleads?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