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Clouds</w:t>
      </w:r>
    </w:p>
    <w:p/>
    <w:p>
      <w:r>
        <w:rPr>
          <w:rFonts w:ascii="Arial" w:hAnsi="Arial" w:eastAsia="Arial"/>
          <w:b w:val="0"/>
          <w:sz w:val="22"/>
        </w:rPr>
        <w:t>Clouds,</w:t>
      </w:r>
    </w:p>
    <w:p>
      <w:r>
        <w:rPr>
          <w:rFonts w:ascii="Arial" w:hAnsi="Arial" w:eastAsia="Arial"/>
          <w:b w:val="0"/>
          <w:sz w:val="22"/>
        </w:rPr>
        <w:t>in my mind and in my heart,</w:t>
      </w:r>
    </w:p>
    <w:p>
      <w:r>
        <w:rPr>
          <w:rFonts w:ascii="Arial" w:hAnsi="Arial" w:eastAsia="Arial"/>
          <w:b w:val="0"/>
          <w:sz w:val="22"/>
        </w:rPr>
        <w:t>I wander alone,</w:t>
      </w:r>
    </w:p>
    <w:p>
      <w:r>
        <w:rPr>
          <w:rFonts w:ascii="Arial" w:hAnsi="Arial" w:eastAsia="Arial"/>
          <w:b w:val="0"/>
          <w:sz w:val="22"/>
        </w:rPr>
        <w:t>and I am empty of all that I knew,</w:t>
      </w:r>
    </w:p>
    <w:p>
      <w:r>
        <w:rPr>
          <w:rFonts w:ascii="Arial" w:hAnsi="Arial" w:eastAsia="Arial"/>
          <w:b w:val="0"/>
          <w:sz w:val="22"/>
        </w:rPr>
        <w:t>and I have no wish to know anything about anyone new,</w:t>
      </w:r>
    </w:p>
    <w:p>
      <w:r>
        <w:rPr>
          <w:rFonts w:ascii="Arial" w:hAnsi="Arial" w:eastAsia="Arial"/>
          <w:b w:val="0"/>
          <w:sz w:val="22"/>
        </w:rPr>
        <w:t>no, no wish to know anything at all,</w:t>
      </w:r>
    </w:p>
    <w:p>
      <w:r>
        <w:rPr>
          <w:rFonts w:ascii="Arial" w:hAnsi="Arial" w:eastAsia="Arial"/>
          <w:b w:val="0"/>
          <w:sz w:val="22"/>
        </w:rPr>
        <w:t>because you drove me crazy,</w:t>
      </w:r>
    </w:p>
    <w:p>
      <w:r>
        <w:rPr>
          <w:rFonts w:ascii="Arial" w:hAnsi="Arial" w:eastAsia="Arial"/>
          <w:b w:val="0"/>
          <w:sz w:val="22"/>
        </w:rPr>
        <w:t>and my heart it has never recovered,</w:t>
      </w:r>
    </w:p>
    <w:p>
      <w:r>
        <w:rPr>
          <w:rFonts w:ascii="Arial" w:hAnsi="Arial" w:eastAsia="Arial"/>
          <w:b w:val="0"/>
          <w:sz w:val="22"/>
        </w:rPr>
        <w:t>and my mind,</w:t>
      </w:r>
    </w:p>
    <w:p>
      <w:r>
        <w:rPr>
          <w:rFonts w:ascii="Arial" w:hAnsi="Arial" w:eastAsia="Arial"/>
          <w:b w:val="0"/>
          <w:sz w:val="22"/>
        </w:rPr>
        <w:t>it feels numb,</w:t>
      </w:r>
    </w:p>
    <w:p>
      <w:r>
        <w:rPr>
          <w:rFonts w:ascii="Arial" w:hAnsi="Arial" w:eastAsia="Arial"/>
          <w:b w:val="0"/>
          <w:sz w:val="22"/>
        </w:rPr>
        <w:t>it feels numb because of you,</w:t>
      </w:r>
    </w:p>
    <w:p>
      <w:r>
        <w:rPr>
          <w:rFonts w:ascii="Arial" w:hAnsi="Arial" w:eastAsia="Arial"/>
          <w:b w:val="0"/>
          <w:sz w:val="22"/>
        </w:rPr>
        <w:t>and I wander cloudlike,</w:t>
      </w:r>
    </w:p>
    <w:p>
      <w:r>
        <w:rPr>
          <w:rFonts w:ascii="Arial" w:hAnsi="Arial" w:eastAsia="Arial"/>
          <w:b w:val="0"/>
          <w:sz w:val="22"/>
        </w:rPr>
        <w:t>wherever I go,</w:t>
      </w:r>
    </w:p>
    <w:p>
      <w:r>
        <w:rPr>
          <w:rFonts w:ascii="Arial" w:hAnsi="Arial" w:eastAsia="Arial"/>
          <w:b w:val="0"/>
          <w:sz w:val="22"/>
        </w:rPr>
        <w:t>and with the all the tears gone,</w:t>
      </w:r>
    </w:p>
    <w:p>
      <w:r>
        <w:rPr>
          <w:rFonts w:ascii="Arial" w:hAnsi="Arial" w:eastAsia="Arial"/>
          <w:b w:val="0"/>
          <w:sz w:val="22"/>
        </w:rPr>
        <w:t>and with feelings inside of the cold winter snows,</w:t>
      </w:r>
    </w:p>
    <w:p>
      <w:r>
        <w:rPr>
          <w:rFonts w:ascii="Arial" w:hAnsi="Arial" w:eastAsia="Arial"/>
          <w:b w:val="0"/>
          <w:sz w:val="22"/>
        </w:rPr>
        <w:t>I wish for warmth,</w:t>
      </w:r>
    </w:p>
    <w:p>
      <w:r>
        <w:rPr>
          <w:rFonts w:ascii="Arial" w:hAnsi="Arial" w:eastAsia="Arial"/>
          <w:b w:val="0"/>
          <w:sz w:val="22"/>
        </w:rPr>
        <w:t>but heartbreak is harder to throw off than you know,</w:t>
      </w:r>
    </w:p>
    <w:p>
      <w:r>
        <w:rPr>
          <w:rFonts w:ascii="Arial" w:hAnsi="Arial" w:eastAsia="Arial"/>
          <w:b w:val="0"/>
          <w:sz w:val="22"/>
        </w:rPr>
        <w:t>and wherever I go,</w:t>
      </w:r>
    </w:p>
    <w:p>
      <w:r>
        <w:rPr>
          <w:rFonts w:ascii="Arial" w:hAnsi="Arial" w:eastAsia="Arial"/>
          <w:b w:val="0"/>
          <w:sz w:val="22"/>
        </w:rPr>
        <w:t>I am glad to be alone,</w:t>
      </w:r>
    </w:p>
    <w:p>
      <w:r>
        <w:rPr>
          <w:rFonts w:ascii="Arial" w:hAnsi="Arial" w:eastAsia="Arial"/>
          <w:b w:val="0"/>
          <w:sz w:val="22"/>
        </w:rPr>
        <w:t>and much better for it,</w:t>
      </w:r>
    </w:p>
    <w:p>
      <w:r>
        <w:rPr>
          <w:rFonts w:ascii="Arial" w:hAnsi="Arial" w:eastAsia="Arial"/>
          <w:b w:val="0"/>
          <w:sz w:val="22"/>
        </w:rPr>
        <w:t>and soon I know,</w:t>
      </w:r>
    </w:p>
    <w:p>
      <w:r>
        <w:rPr>
          <w:rFonts w:ascii="Arial" w:hAnsi="Arial" w:eastAsia="Arial"/>
          <w:b w:val="0"/>
          <w:sz w:val="22"/>
        </w:rPr>
        <w:t>the sadness will go,</w:t>
      </w:r>
    </w:p>
    <w:p>
      <w:r>
        <w:rPr>
          <w:rFonts w:ascii="Arial" w:hAnsi="Arial" w:eastAsia="Arial"/>
          <w:b w:val="0"/>
          <w:sz w:val="22"/>
        </w:rPr>
        <w:t>but until then, I will wander like a cloud,</w:t>
      </w:r>
    </w:p>
    <w:p>
      <w:r>
        <w:rPr>
          <w:rFonts w:ascii="Arial" w:hAnsi="Arial" w:eastAsia="Arial"/>
          <w:b w:val="0"/>
          <w:sz w:val="22"/>
        </w:rPr>
        <w:t>upon the many roads of life,</w:t>
      </w:r>
    </w:p>
    <w:p>
      <w:r>
        <w:rPr>
          <w:rFonts w:ascii="Arial" w:hAnsi="Arial" w:eastAsia="Arial"/>
          <w:b w:val="0"/>
          <w:sz w:val="22"/>
        </w:rPr>
        <w:t>and I will take from my heart,</w:t>
      </w:r>
    </w:p>
    <w:p>
      <w:r>
        <w:rPr>
          <w:rFonts w:ascii="Arial" w:hAnsi="Arial" w:eastAsia="Arial"/>
          <w:b w:val="0"/>
          <w:sz w:val="22"/>
        </w:rPr>
        <w:t>from my heart this knife,</w:t>
      </w:r>
    </w:p>
    <w:p>
      <w:r>
        <w:rPr>
          <w:rFonts w:ascii="Arial" w:hAnsi="Arial" w:eastAsia="Arial"/>
          <w:b w:val="0"/>
          <w:sz w:val="22"/>
        </w:rPr>
        <w:t>this knife that you thrust into me,</w:t>
      </w:r>
    </w:p>
    <w:p>
      <w:r>
        <w:rPr>
          <w:rFonts w:ascii="Arial" w:hAnsi="Arial" w:eastAsia="Arial"/>
          <w:b w:val="0"/>
          <w:sz w:val="22"/>
        </w:rPr>
        <w:t>with your verbal barbarities,</w:t>
      </w:r>
    </w:p>
    <w:p>
      <w:r>
        <w:rPr>
          <w:rFonts w:ascii="Arial" w:hAnsi="Arial" w:eastAsia="Arial"/>
          <w:b w:val="0"/>
          <w:sz w:val="22"/>
        </w:rPr>
        <w:t>that I could not stand whenever we disagreed,</w:t>
      </w:r>
    </w:p>
    <w:p>
      <w:r>
        <w:rPr>
          <w:rFonts w:ascii="Arial" w:hAnsi="Arial" w:eastAsia="Arial"/>
          <w:b w:val="0"/>
          <w:sz w:val="22"/>
        </w:rPr>
        <w:t>and I am glad we parted,</w:t>
      </w:r>
    </w:p>
    <w:p>
      <w:r>
        <w:rPr>
          <w:rFonts w:ascii="Arial" w:hAnsi="Arial" w:eastAsia="Arial"/>
          <w:b w:val="0"/>
          <w:sz w:val="22"/>
        </w:rPr>
        <w:t>and despite the good times that we had,</w:t>
      </w:r>
    </w:p>
    <w:p>
      <w:r>
        <w:rPr>
          <w:rFonts w:ascii="Arial" w:hAnsi="Arial" w:eastAsia="Arial"/>
          <w:b w:val="0"/>
          <w:sz w:val="22"/>
        </w:rPr>
        <w:t>and despite the sadness that is hard to shift,</w:t>
      </w:r>
    </w:p>
    <w:p>
      <w:r>
        <w:rPr>
          <w:rFonts w:ascii="Arial" w:hAnsi="Arial" w:eastAsia="Arial"/>
          <w:b w:val="0"/>
          <w:sz w:val="22"/>
        </w:rPr>
        <w:t>I am happy for life,</w:t>
      </w:r>
    </w:p>
    <w:p>
      <w:r>
        <w:rPr>
          <w:rFonts w:ascii="Arial" w:hAnsi="Arial" w:eastAsia="Arial"/>
          <w:b w:val="0"/>
          <w:sz w:val="22"/>
        </w:rPr>
        <w:t>and happy to have a life without love,</w:t>
      </w:r>
    </w:p>
    <w:p>
      <w:r>
        <w:rPr>
          <w:rFonts w:ascii="Arial" w:hAnsi="Arial" w:eastAsia="Arial"/>
          <w:b w:val="0"/>
          <w:sz w:val="22"/>
        </w:rPr>
        <w:t>because it makes me happier,</w:t>
      </w:r>
    </w:p>
    <w:p>
      <w:r>
        <w:rPr>
          <w:rFonts w:ascii="Arial" w:hAnsi="Arial" w:eastAsia="Arial"/>
          <w:b w:val="0"/>
          <w:sz w:val="22"/>
        </w:rPr>
        <w:t>than the times I have had with it.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