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Clouds</w:t>
      </w:r>
    </w:p>
    <w:p/>
    <w:p>
      <w:r>
        <w:rPr>
          <w:rFonts w:ascii="Arial" w:hAnsi="Arial" w:eastAsia="Arial"/>
          <w:b w:val="0"/>
          <w:sz w:val="22"/>
        </w:rPr>
        <w:t>Clouds in my eyes and yours,</w:t>
      </w:r>
    </w:p>
    <w:p>
      <w:r>
        <w:rPr>
          <w:rFonts w:ascii="Arial" w:hAnsi="Arial" w:eastAsia="Arial"/>
          <w:b w:val="0"/>
          <w:sz w:val="22"/>
        </w:rPr>
        <w:t>and sun on our faces,</w:t>
      </w:r>
    </w:p>
    <w:p>
      <w:r>
        <w:rPr>
          <w:rFonts w:ascii="Arial" w:hAnsi="Arial" w:eastAsia="Arial"/>
          <w:b w:val="0"/>
          <w:sz w:val="22"/>
        </w:rPr>
        <w:t>walking at a gentle pace,</w:t>
      </w:r>
    </w:p>
    <w:p>
      <w:r>
        <w:rPr>
          <w:rFonts w:ascii="Arial" w:hAnsi="Arial" w:eastAsia="Arial"/>
          <w:b w:val="0"/>
          <w:sz w:val="22"/>
        </w:rPr>
        <w:t>taking time to pay time no mind,</w:t>
      </w:r>
    </w:p>
    <w:p>
      <w:r>
        <w:rPr>
          <w:rFonts w:ascii="Arial" w:hAnsi="Arial" w:eastAsia="Arial"/>
          <w:b w:val="0"/>
          <w:sz w:val="22"/>
        </w:rPr>
        <w:t>and making light of the world with no haste,</w:t>
      </w:r>
    </w:p>
    <w:p>
      <w:r>
        <w:rPr>
          <w:rFonts w:ascii="Arial" w:hAnsi="Arial" w:eastAsia="Arial"/>
          <w:b w:val="0"/>
          <w:sz w:val="22"/>
        </w:rPr>
        <w:t>no haste to go at a rapid pace,</w:t>
      </w:r>
    </w:p>
    <w:p>
      <w:r>
        <w:rPr>
          <w:rFonts w:ascii="Arial" w:hAnsi="Arial" w:eastAsia="Arial"/>
          <w:b w:val="0"/>
          <w:sz w:val="22"/>
        </w:rPr>
        <w:t>and allowing the conversation to flow between you and I,</w:t>
      </w:r>
    </w:p>
    <w:p>
      <w:r>
        <w:rPr>
          <w:rFonts w:ascii="Arial" w:hAnsi="Arial" w:eastAsia="Arial"/>
          <w:b w:val="0"/>
          <w:sz w:val="22"/>
        </w:rPr>
        <w:t>under the blue, blue sky,</w:t>
      </w:r>
    </w:p>
    <w:p>
      <w:r>
        <w:rPr>
          <w:rFonts w:ascii="Arial" w:hAnsi="Arial" w:eastAsia="Arial"/>
          <w:b w:val="0"/>
          <w:sz w:val="22"/>
        </w:rPr>
        <w:t>in the sunlight,</w:t>
      </w:r>
    </w:p>
    <w:p>
      <w:r>
        <w:rPr>
          <w:rFonts w:ascii="Arial" w:hAnsi="Arial" w:eastAsia="Arial"/>
          <w:b w:val="0"/>
          <w:sz w:val="22"/>
        </w:rPr>
        <w:t>where our words mix with the sound of the songbirds,</w:t>
      </w:r>
    </w:p>
    <w:p>
      <w:r>
        <w:rPr>
          <w:rFonts w:ascii="Arial" w:hAnsi="Arial" w:eastAsia="Arial"/>
          <w:b w:val="0"/>
          <w:sz w:val="22"/>
        </w:rPr>
        <w:t>and we delight in each other’s company,</w:t>
      </w:r>
    </w:p>
    <w:p>
      <w:r>
        <w:rPr>
          <w:rFonts w:ascii="Arial" w:hAnsi="Arial" w:eastAsia="Arial"/>
          <w:b w:val="0"/>
          <w:sz w:val="22"/>
        </w:rPr>
        <w:t>and we revel in each other’s good-natured vibes,</w:t>
      </w:r>
    </w:p>
    <w:p>
      <w:r>
        <w:rPr>
          <w:rFonts w:ascii="Arial" w:hAnsi="Arial" w:eastAsia="Arial"/>
          <w:b w:val="0"/>
          <w:sz w:val="22"/>
        </w:rPr>
        <w:t>and we laugh ourselves silly,</w:t>
      </w:r>
    </w:p>
    <w:p>
      <w:r>
        <w:rPr>
          <w:rFonts w:ascii="Arial" w:hAnsi="Arial" w:eastAsia="Arial"/>
          <w:b w:val="0"/>
          <w:sz w:val="22"/>
        </w:rPr>
        <w:t>over jovial rhymes,</w:t>
      </w:r>
    </w:p>
    <w:p>
      <w:r>
        <w:rPr>
          <w:rFonts w:ascii="Arial" w:hAnsi="Arial" w:eastAsia="Arial"/>
          <w:b w:val="0"/>
          <w:sz w:val="22"/>
        </w:rPr>
        <w:t>and as we walk through the fields,</w:t>
      </w:r>
    </w:p>
    <w:p>
      <w:r>
        <w:rPr>
          <w:rFonts w:ascii="Arial" w:hAnsi="Arial" w:eastAsia="Arial"/>
          <w:b w:val="0"/>
          <w:sz w:val="22"/>
        </w:rPr>
        <w:t>with your hand in mine,</w:t>
      </w:r>
    </w:p>
    <w:p>
      <w:r>
        <w:rPr>
          <w:rFonts w:ascii="Arial" w:hAnsi="Arial" w:eastAsia="Arial"/>
          <w:b w:val="0"/>
          <w:sz w:val="22"/>
        </w:rPr>
        <w:t>in the sunlight,</w:t>
      </w:r>
    </w:p>
    <w:p>
      <w:r>
        <w:rPr>
          <w:rFonts w:ascii="Arial" w:hAnsi="Arial" w:eastAsia="Arial"/>
          <w:b w:val="0"/>
          <w:sz w:val="22"/>
        </w:rPr>
        <w:t>with joy in our hearts and happiness in our minds,</w:t>
      </w:r>
    </w:p>
    <w:p>
      <w:r>
        <w:rPr>
          <w:rFonts w:ascii="Arial" w:hAnsi="Arial" w:eastAsia="Arial"/>
          <w:b w:val="0"/>
          <w:sz w:val="22"/>
        </w:rPr>
        <w:t>how glorious is the day,</w:t>
      </w:r>
    </w:p>
    <w:p>
      <w:r>
        <w:rPr>
          <w:rFonts w:ascii="Arial" w:hAnsi="Arial" w:eastAsia="Arial"/>
          <w:b w:val="0"/>
          <w:sz w:val="22"/>
        </w:rPr>
        <w:t>and how beautiful the simplicity of the times,</w:t>
      </w:r>
    </w:p>
    <w:p>
      <w:r>
        <w:rPr>
          <w:rFonts w:ascii="Arial" w:hAnsi="Arial" w:eastAsia="Arial"/>
          <w:b w:val="0"/>
          <w:sz w:val="22"/>
        </w:rPr>
        <w:t>two together,</w:t>
      </w:r>
    </w:p>
    <w:p>
      <w:r>
        <w:rPr>
          <w:rFonts w:ascii="Arial" w:hAnsi="Arial" w:eastAsia="Arial"/>
          <w:b w:val="0"/>
          <w:sz w:val="22"/>
        </w:rPr>
        <w:t>two side by side,</w:t>
      </w:r>
    </w:p>
    <w:p>
      <w:r>
        <w:rPr>
          <w:rFonts w:ascii="Arial" w:hAnsi="Arial" w:eastAsia="Arial"/>
          <w:b w:val="0"/>
          <w:sz w:val="22"/>
        </w:rPr>
        <w:t>in synchronicity and in simplicity with glorious smiles,</w:t>
      </w:r>
    </w:p>
    <w:p>
      <w:r>
        <w:rPr>
          <w:rFonts w:ascii="Arial" w:hAnsi="Arial" w:eastAsia="Arial"/>
          <w:b w:val="0"/>
          <w:sz w:val="22"/>
        </w:rPr>
        <w:t>smiles and smiles,</w:t>
      </w:r>
    </w:p>
    <w:p>
      <w:r>
        <w:rPr>
          <w:rFonts w:ascii="Arial" w:hAnsi="Arial" w:eastAsia="Arial"/>
          <w:b w:val="0"/>
          <w:sz w:val="22"/>
        </w:rPr>
        <w:t>as we stride and stride,</w:t>
      </w:r>
    </w:p>
    <w:p>
      <w:r>
        <w:rPr>
          <w:rFonts w:ascii="Arial" w:hAnsi="Arial" w:eastAsia="Arial"/>
          <w:b w:val="0"/>
          <w:sz w:val="22"/>
        </w:rPr>
        <w:t>and laugh and joke and put the world to rights,</w:t>
      </w:r>
    </w:p>
    <w:p>
      <w:r>
        <w:rPr>
          <w:rFonts w:ascii="Arial" w:hAnsi="Arial" w:eastAsia="Arial"/>
          <w:b w:val="0"/>
          <w:sz w:val="22"/>
        </w:rPr>
        <w:t>oh, what great delights,</w:t>
      </w:r>
    </w:p>
    <w:p>
      <w:r>
        <w:rPr>
          <w:rFonts w:ascii="Arial" w:hAnsi="Arial" w:eastAsia="Arial"/>
          <w:b w:val="0"/>
          <w:sz w:val="22"/>
        </w:rPr>
        <w:t>oh, what sensation in the heart,</w:t>
      </w:r>
    </w:p>
    <w:p>
      <w:r>
        <w:rPr>
          <w:rFonts w:ascii="Arial" w:hAnsi="Arial" w:eastAsia="Arial"/>
          <w:b w:val="0"/>
          <w:sz w:val="22"/>
        </w:rPr>
        <w:t>and in nature that does inspire,</w:t>
      </w:r>
    </w:p>
    <w:p>
      <w:r>
        <w:rPr>
          <w:rFonts w:ascii="Arial" w:hAnsi="Arial" w:eastAsia="Arial"/>
          <w:b w:val="0"/>
          <w:sz w:val="22"/>
        </w:rPr>
        <w:t>and your company of which I truly admire,</w:t>
      </w:r>
    </w:p>
    <w:p>
      <w:r>
        <w:rPr>
          <w:rFonts w:ascii="Arial" w:hAnsi="Arial" w:eastAsia="Arial"/>
          <w:b w:val="0"/>
          <w:sz w:val="22"/>
        </w:rPr>
        <w:t>that elevates our states and mood so majestically,</w:t>
      </w:r>
    </w:p>
    <w:p>
      <w:r>
        <w:rPr>
          <w:rFonts w:ascii="Arial" w:hAnsi="Arial" w:eastAsia="Arial"/>
          <w:b w:val="0"/>
          <w:sz w:val="22"/>
        </w:rPr>
        <w:t>with every footstep that we take,</w:t>
      </w:r>
    </w:p>
    <w:p>
      <w:r>
        <w:rPr>
          <w:rFonts w:ascii="Arial" w:hAnsi="Arial" w:eastAsia="Arial"/>
          <w:b w:val="0"/>
          <w:sz w:val="22"/>
        </w:rPr>
        <w:t>as we revel in the sunshine,</w:t>
      </w:r>
    </w:p>
    <w:p>
      <w:r>
        <w:rPr>
          <w:rFonts w:ascii="Arial" w:hAnsi="Arial" w:eastAsia="Arial"/>
          <w:b w:val="0"/>
          <w:sz w:val="22"/>
        </w:rPr>
        <w:t>feeling so fine,</w:t>
      </w:r>
    </w:p>
    <w:p>
      <w:r>
        <w:rPr>
          <w:rFonts w:ascii="Arial" w:hAnsi="Arial" w:eastAsia="Arial"/>
          <w:b w:val="0"/>
          <w:sz w:val="22"/>
        </w:rPr>
        <w:t>feeling so good,</w:t>
      </w:r>
    </w:p>
    <w:p>
      <w:r>
        <w:rPr>
          <w:rFonts w:ascii="Arial" w:hAnsi="Arial" w:eastAsia="Arial"/>
          <w:b w:val="0"/>
          <w:sz w:val="22"/>
        </w:rPr>
        <w:t>wherever we roam, wherever we desire,</w:t>
      </w:r>
    </w:p>
    <w:p>
      <w:r>
        <w:rPr>
          <w:rFonts w:ascii="Arial" w:hAnsi="Arial" w:eastAsia="Arial"/>
          <w:b w:val="0"/>
          <w:sz w:val="22"/>
        </w:rPr>
        <w:t>and wherever we are,</w:t>
      </w:r>
    </w:p>
    <w:p>
      <w:r>
        <w:rPr>
          <w:rFonts w:ascii="Arial" w:hAnsi="Arial" w:eastAsia="Arial"/>
          <w:b w:val="0"/>
          <w:sz w:val="22"/>
        </w:rPr>
        <w:t>there is laughter everywhere,</w:t>
      </w:r>
    </w:p>
    <w:p>
      <w:r>
        <w:rPr>
          <w:rFonts w:ascii="Arial" w:hAnsi="Arial" w:eastAsia="Arial"/>
          <w:b w:val="0"/>
          <w:sz w:val="22"/>
        </w:rPr>
        <w:t>and the day it is beautiful,</w:t>
      </w:r>
    </w:p>
    <w:p>
      <w:r>
        <w:rPr>
          <w:rFonts w:ascii="Arial" w:hAnsi="Arial" w:eastAsia="Arial"/>
          <w:b w:val="0"/>
          <w:sz w:val="22"/>
        </w:rPr>
        <w:t>as we walk with the sunlight on our faces,</w:t>
      </w:r>
    </w:p>
    <w:p>
      <w:r>
        <w:rPr>
          <w:rFonts w:ascii="Arial" w:hAnsi="Arial" w:eastAsia="Arial"/>
          <w:b w:val="0"/>
          <w:sz w:val="22"/>
        </w:rPr>
        <w:t>and with clouds in our eyes,</w:t>
      </w:r>
    </w:p>
    <w:p>
      <w:r>
        <w:rPr>
          <w:rFonts w:ascii="Arial" w:hAnsi="Arial" w:eastAsia="Arial"/>
          <w:b w:val="0"/>
          <w:sz w:val="22"/>
        </w:rPr>
        <w:t>and nature how wonderfully us,</w:t>
      </w:r>
    </w:p>
    <w:p>
      <w:r>
        <w:rPr>
          <w:rFonts w:ascii="Arial" w:hAnsi="Arial" w:eastAsia="Arial"/>
          <w:b w:val="0"/>
          <w:sz w:val="22"/>
        </w:rPr>
        <w:t>it does beguile us and mesmerise.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