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Cloud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clouds hanging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 wishing I was so calm,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wishing I was so calm and floating so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it is not currently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not currently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have discombobulated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irritated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annoyed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disturbed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being combative,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no reason at all logically,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damn you and your combative illogicality,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damn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anger over something so truly innocuous,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there was truly no need for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that is jealousy,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jealousy,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have discombobulated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sit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wishing I could escape from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wherever I will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will still be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it wasn't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can only hope,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 only hope that one day you will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it is no good for either of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definitely is not the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our relationship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were like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around so tranquilly,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more like a storm,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a raging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