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Clever</w:t>
      </w:r>
    </w:p>
    <w:p/>
    <w:p>
      <w:r>
        <w:rPr>
          <w:rFonts w:ascii="Arial" w:hAnsi="Arial" w:eastAsia="Arial"/>
          <w:b w:val="0"/>
          <w:sz w:val="22"/>
        </w:rPr>
        <w:t>Clever and sweet,</w:t>
      </w:r>
    </w:p>
    <w:p>
      <w:r>
        <w:rPr>
          <w:rFonts w:ascii="Arial" w:hAnsi="Arial" w:eastAsia="Arial"/>
          <w:b w:val="0"/>
          <w:sz w:val="22"/>
        </w:rPr>
        <w:t>funny and kind,</w:t>
      </w:r>
    </w:p>
    <w:p>
      <w:r>
        <w:rPr>
          <w:rFonts w:ascii="Arial" w:hAnsi="Arial" w:eastAsia="Arial"/>
          <w:b w:val="0"/>
          <w:sz w:val="22"/>
        </w:rPr>
        <w:t>elegant and beautiful,</w:t>
      </w:r>
    </w:p>
    <w:p>
      <w:r>
        <w:rPr>
          <w:rFonts w:ascii="Arial" w:hAnsi="Arial" w:eastAsia="Arial"/>
          <w:b w:val="0"/>
          <w:sz w:val="22"/>
        </w:rPr>
        <w:t>and witty and refined,</w:t>
      </w:r>
    </w:p>
    <w:p>
      <w:r>
        <w:rPr>
          <w:rFonts w:ascii="Arial" w:hAnsi="Arial" w:eastAsia="Arial"/>
          <w:b w:val="0"/>
          <w:sz w:val="22"/>
        </w:rPr>
        <w:t>with a good heart,</w:t>
      </w:r>
    </w:p>
    <w:p>
      <w:r>
        <w:rPr>
          <w:rFonts w:ascii="Arial" w:hAnsi="Arial" w:eastAsia="Arial"/>
          <w:b w:val="0"/>
          <w:sz w:val="22"/>
        </w:rPr>
        <w:t>and with a good mind,</w:t>
      </w:r>
    </w:p>
    <w:p>
      <w:r>
        <w:rPr>
          <w:rFonts w:ascii="Arial" w:hAnsi="Arial" w:eastAsia="Arial"/>
          <w:b w:val="0"/>
          <w:sz w:val="22"/>
        </w:rPr>
        <w:t>and generous with your time,</w:t>
      </w:r>
    </w:p>
    <w:p>
      <w:r>
        <w:rPr>
          <w:rFonts w:ascii="Arial" w:hAnsi="Arial" w:eastAsia="Arial"/>
          <w:b w:val="0"/>
          <w:sz w:val="22"/>
        </w:rPr>
        <w:t>and patient and caring and kind,</w:t>
      </w:r>
    </w:p>
    <w:p>
      <w:r>
        <w:rPr>
          <w:rFonts w:ascii="Arial" w:hAnsi="Arial" w:eastAsia="Arial"/>
          <w:b w:val="0"/>
          <w:sz w:val="22"/>
        </w:rPr>
        <w:t>and strong and tough,</w:t>
      </w:r>
    </w:p>
    <w:p>
      <w:r>
        <w:rPr>
          <w:rFonts w:ascii="Arial" w:hAnsi="Arial" w:eastAsia="Arial"/>
          <w:b w:val="0"/>
          <w:sz w:val="22"/>
        </w:rPr>
        <w:t>and gentle and compassionate at the same time,</w:t>
      </w:r>
    </w:p>
    <w:p>
      <w:r>
        <w:rPr>
          <w:rFonts w:ascii="Arial" w:hAnsi="Arial" w:eastAsia="Arial"/>
          <w:b w:val="0"/>
          <w:sz w:val="22"/>
        </w:rPr>
        <w:t>yes, you have wonderful qualities in you,</w:t>
      </w:r>
    </w:p>
    <w:p>
      <w:r>
        <w:rPr>
          <w:rFonts w:ascii="Arial" w:hAnsi="Arial" w:eastAsia="Arial"/>
          <w:b w:val="0"/>
          <w:sz w:val="22"/>
        </w:rPr>
        <w:t>and maybe I see an angel in you,</w:t>
      </w:r>
    </w:p>
    <w:p>
      <w:r>
        <w:rPr>
          <w:rFonts w:ascii="Arial" w:hAnsi="Arial" w:eastAsia="Arial"/>
          <w:b w:val="0"/>
          <w:sz w:val="22"/>
        </w:rPr>
        <w:t>and though I am a bit shy,</w:t>
      </w:r>
    </w:p>
    <w:p>
      <w:r>
        <w:rPr>
          <w:rFonts w:ascii="Arial" w:hAnsi="Arial" w:eastAsia="Arial"/>
          <w:b w:val="0"/>
          <w:sz w:val="22"/>
        </w:rPr>
        <w:t>when I look in your eyes,</w:t>
      </w:r>
    </w:p>
    <w:p>
      <w:r>
        <w:rPr>
          <w:rFonts w:ascii="Arial" w:hAnsi="Arial" w:eastAsia="Arial"/>
          <w:b w:val="0"/>
          <w:sz w:val="22"/>
        </w:rPr>
        <w:t>I know I am falling for you,</w:t>
      </w:r>
    </w:p>
    <w:p>
      <w:r>
        <w:rPr>
          <w:rFonts w:ascii="Arial" w:hAnsi="Arial" w:eastAsia="Arial"/>
          <w:b w:val="0"/>
          <w:sz w:val="22"/>
        </w:rPr>
        <w:t>and your smile seems to imply,</w:t>
      </w:r>
    </w:p>
    <w:p>
      <w:r>
        <w:rPr>
          <w:rFonts w:ascii="Arial" w:hAnsi="Arial" w:eastAsia="Arial"/>
          <w:b w:val="0"/>
          <w:sz w:val="22"/>
        </w:rPr>
        <w:t>that you are falling for me too,</w:t>
      </w:r>
    </w:p>
    <w:p>
      <w:r>
        <w:rPr>
          <w:rFonts w:ascii="Arial" w:hAnsi="Arial" w:eastAsia="Arial"/>
          <w:b w:val="0"/>
          <w:sz w:val="22"/>
        </w:rPr>
        <w:t>and I am a little a nervous,</w:t>
      </w:r>
    </w:p>
    <w:p>
      <w:r>
        <w:rPr>
          <w:rFonts w:ascii="Arial" w:hAnsi="Arial" w:eastAsia="Arial"/>
          <w:b w:val="0"/>
          <w:sz w:val="22"/>
        </w:rPr>
        <w:t>and probably you,</w:t>
      </w:r>
    </w:p>
    <w:p>
      <w:r>
        <w:rPr>
          <w:rFonts w:ascii="Arial" w:hAnsi="Arial" w:eastAsia="Arial"/>
          <w:b w:val="0"/>
          <w:sz w:val="22"/>
        </w:rPr>
        <w:t>but in our exploratory ways,</w:t>
      </w:r>
    </w:p>
    <w:p>
      <w:r>
        <w:rPr>
          <w:rFonts w:ascii="Arial" w:hAnsi="Arial" w:eastAsia="Arial"/>
          <w:b w:val="0"/>
          <w:sz w:val="22"/>
        </w:rPr>
        <w:t>we are leading towards,</w:t>
      </w:r>
    </w:p>
    <w:p>
      <w:r>
        <w:rPr>
          <w:rFonts w:ascii="Arial" w:hAnsi="Arial" w:eastAsia="Arial"/>
          <w:b w:val="0"/>
          <w:sz w:val="22"/>
        </w:rPr>
        <w:t>going the romantic way,</w:t>
      </w:r>
    </w:p>
    <w:p>
      <w:r>
        <w:rPr>
          <w:rFonts w:ascii="Arial" w:hAnsi="Arial" w:eastAsia="Arial"/>
          <w:b w:val="0"/>
          <w:sz w:val="22"/>
        </w:rPr>
        <w:t>after knowing each other for several years,</w:t>
      </w:r>
    </w:p>
    <w:p>
      <w:r>
        <w:rPr>
          <w:rFonts w:ascii="Arial" w:hAnsi="Arial" w:eastAsia="Arial"/>
          <w:b w:val="0"/>
          <w:sz w:val="22"/>
        </w:rPr>
        <w:t>and friendship,</w:t>
      </w:r>
    </w:p>
    <w:p>
      <w:r>
        <w:rPr>
          <w:rFonts w:ascii="Arial" w:hAnsi="Arial" w:eastAsia="Arial"/>
          <w:b w:val="0"/>
          <w:sz w:val="22"/>
        </w:rPr>
        <w:t>and good times and sad times,</w:t>
      </w:r>
    </w:p>
    <w:p>
      <w:r>
        <w:rPr>
          <w:rFonts w:ascii="Arial" w:hAnsi="Arial" w:eastAsia="Arial"/>
          <w:b w:val="0"/>
          <w:sz w:val="22"/>
        </w:rPr>
        <w:t>and times filled with tears,</w:t>
      </w:r>
    </w:p>
    <w:p>
      <w:r>
        <w:rPr>
          <w:rFonts w:ascii="Arial" w:hAnsi="Arial" w:eastAsia="Arial"/>
          <w:b w:val="0"/>
          <w:sz w:val="22"/>
        </w:rPr>
        <w:t>and how wonderful it is,</w:t>
      </w:r>
    </w:p>
    <w:p>
      <w:r>
        <w:rPr>
          <w:rFonts w:ascii="Arial" w:hAnsi="Arial" w:eastAsia="Arial"/>
          <w:b w:val="0"/>
          <w:sz w:val="22"/>
        </w:rPr>
        <w:t>the possibilities,</w:t>
      </w:r>
    </w:p>
    <w:p>
      <w:r>
        <w:rPr>
          <w:rFonts w:ascii="Arial" w:hAnsi="Arial" w:eastAsia="Arial"/>
          <w:b w:val="0"/>
          <w:sz w:val="22"/>
        </w:rPr>
        <w:t>of a new romance between us,</w:t>
      </w:r>
    </w:p>
    <w:p>
      <w:r>
        <w:rPr>
          <w:rFonts w:ascii="Arial" w:hAnsi="Arial" w:eastAsia="Arial"/>
          <w:b w:val="0"/>
          <w:sz w:val="22"/>
        </w:rPr>
        <w:t>and yes, the thrill,</w:t>
      </w:r>
    </w:p>
    <w:p>
      <w:r>
        <w:rPr>
          <w:rFonts w:ascii="Arial" w:hAnsi="Arial" w:eastAsia="Arial"/>
          <w:b w:val="0"/>
          <w:sz w:val="22"/>
        </w:rPr>
        <w:t>and the magic of the beginnings of love,</w:t>
      </w:r>
    </w:p>
    <w:p>
      <w:r>
        <w:rPr>
          <w:rFonts w:ascii="Arial" w:hAnsi="Arial" w:eastAsia="Arial"/>
          <w:b w:val="0"/>
          <w:sz w:val="22"/>
        </w:rPr>
        <w:t>it is inside both of us,</w:t>
      </w:r>
    </w:p>
    <w:p>
      <w:r>
        <w:rPr>
          <w:rFonts w:ascii="Arial" w:hAnsi="Arial" w:eastAsia="Arial"/>
          <w:b w:val="0"/>
          <w:sz w:val="22"/>
        </w:rPr>
        <w:t>and I can see it in your eyes,</w:t>
      </w:r>
    </w:p>
    <w:p>
      <w:r>
        <w:rPr>
          <w:rFonts w:ascii="Arial" w:hAnsi="Arial" w:eastAsia="Arial"/>
          <w:b w:val="0"/>
          <w:sz w:val="22"/>
        </w:rPr>
        <w:t>yes, there is a spark between us,</w:t>
      </w:r>
    </w:p>
    <w:p>
      <w:r>
        <w:rPr>
          <w:rFonts w:ascii="Arial" w:hAnsi="Arial" w:eastAsia="Arial"/>
          <w:b w:val="0"/>
          <w:sz w:val="22"/>
        </w:rPr>
        <w:t>a spark inside,</w:t>
      </w:r>
    </w:p>
    <w:p>
      <w:r>
        <w:rPr>
          <w:rFonts w:ascii="Arial" w:hAnsi="Arial" w:eastAsia="Arial"/>
          <w:b w:val="0"/>
          <w:sz w:val="22"/>
        </w:rPr>
        <w:t>a heavenly feeling that lifts the heart,</w:t>
      </w:r>
    </w:p>
    <w:p>
      <w:r>
        <w:rPr>
          <w:rFonts w:ascii="Arial" w:hAnsi="Arial" w:eastAsia="Arial"/>
          <w:b w:val="0"/>
          <w:sz w:val="22"/>
        </w:rPr>
        <w:t>and makes it jump for joy,</w:t>
      </w:r>
    </w:p>
    <w:p>
      <w:r>
        <w:rPr>
          <w:rFonts w:ascii="Arial" w:hAnsi="Arial" w:eastAsia="Arial"/>
          <w:b w:val="0"/>
          <w:sz w:val="22"/>
        </w:rPr>
        <w:t>and the time we spend,</w:t>
      </w:r>
    </w:p>
    <w:p>
      <w:r>
        <w:rPr>
          <w:rFonts w:ascii="Arial" w:hAnsi="Arial" w:eastAsia="Arial"/>
          <w:b w:val="0"/>
          <w:sz w:val="22"/>
        </w:rPr>
        <w:t>is a wonderful time,</w:t>
      </w:r>
    </w:p>
    <w:p>
      <w:r>
        <w:rPr>
          <w:rFonts w:ascii="Arial" w:hAnsi="Arial" w:eastAsia="Arial"/>
          <w:b w:val="0"/>
          <w:sz w:val="22"/>
        </w:rPr>
        <w:t>and what shall be we shall see,</w:t>
      </w:r>
    </w:p>
    <w:p>
      <w:r>
        <w:rPr>
          <w:rFonts w:ascii="Arial" w:hAnsi="Arial" w:eastAsia="Arial"/>
          <w:b w:val="0"/>
          <w:sz w:val="22"/>
        </w:rPr>
        <w:t>and it seems,</w:t>
      </w:r>
    </w:p>
    <w:p>
      <w:r>
        <w:rPr>
          <w:rFonts w:ascii="Arial" w:hAnsi="Arial" w:eastAsia="Arial"/>
          <w:b w:val="0"/>
          <w:sz w:val="22"/>
        </w:rPr>
        <w:t>romance is definitely on the cards,</w:t>
      </w:r>
    </w:p>
    <w:p>
      <w:r>
        <w:rPr>
          <w:rFonts w:ascii="Arial" w:hAnsi="Arial" w:eastAsia="Arial"/>
          <w:b w:val="0"/>
          <w:sz w:val="22"/>
        </w:rPr>
        <w:t>and how my heart,</w:t>
      </w:r>
    </w:p>
    <w:p>
      <w:r>
        <w:rPr>
          <w:rFonts w:ascii="Arial" w:hAnsi="Arial" w:eastAsia="Arial"/>
          <w:b w:val="0"/>
          <w:sz w:val="22"/>
        </w:rPr>
        <w:t>how my heart it palpitates,</w:t>
      </w:r>
    </w:p>
    <w:p>
      <w:r>
        <w:rPr>
          <w:rFonts w:ascii="Arial" w:hAnsi="Arial" w:eastAsia="Arial"/>
          <w:b w:val="0"/>
          <w:sz w:val="22"/>
        </w:rPr>
        <w:t>in the excitement of the times.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