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Chat show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What is it with these chat show hosts,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who entice the weak,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wounded to bare their souls,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just the cost of dinner,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a night in a hotel,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because easily tempted are those who wish to see,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talk show hosts,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who strut upon the stage,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who do belittle and cajole,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tell people how they should live their lives,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whilst analysing them psychologically,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whilst laughing in glee,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so, they make money from the poor for free,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whilst the heartbroken, and the destroyed,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have their lives put upon TV,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their problems, magnified for all to see,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the talk show hosts,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they do not give a damn,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they masquerade as friends,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the willing victims are just a wage to them,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talk show host exploits them with no dignity,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no humanity,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with only words of indifference,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a picture of money behind the eyes,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soul of a talk show host,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is dark and of no surprise,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oh, how they laugh as the money piles in,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they are the sickest of all,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exploiting the poor people with problems,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them is no sin, no sin at 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