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Chasing the sun</w:t>
      </w:r>
    </w:p>
    <w:p/>
    <w:p>
      <w:r>
        <w:rPr>
          <w:rFonts w:ascii="Arial" w:hAnsi="Arial" w:eastAsia="Arial"/>
          <w:b w:val="0"/>
          <w:sz w:val="22"/>
        </w:rPr>
        <w:t>Chasing the sun,</w:t>
      </w:r>
    </w:p>
    <w:p>
      <w:r>
        <w:rPr>
          <w:rFonts w:ascii="Arial" w:hAnsi="Arial" w:eastAsia="Arial"/>
          <w:b w:val="0"/>
          <w:sz w:val="22"/>
        </w:rPr>
        <w:t>flying high,</w:t>
      </w:r>
    </w:p>
    <w:p>
      <w:r>
        <w:rPr>
          <w:rFonts w:ascii="Arial" w:hAnsi="Arial" w:eastAsia="Arial"/>
          <w:b w:val="0"/>
          <w:sz w:val="22"/>
        </w:rPr>
        <w:t>in the blue sky,</w:t>
      </w:r>
    </w:p>
    <w:p>
      <w:r>
        <w:rPr>
          <w:rFonts w:ascii="Arial" w:hAnsi="Arial" w:eastAsia="Arial"/>
          <w:b w:val="0"/>
          <w:sz w:val="22"/>
        </w:rPr>
        <w:t>looking down upon everyone,</w:t>
      </w:r>
    </w:p>
    <w:p>
      <w:r>
        <w:rPr>
          <w:rFonts w:ascii="Arial" w:hAnsi="Arial" w:eastAsia="Arial"/>
          <w:b w:val="0"/>
          <w:sz w:val="22"/>
        </w:rPr>
        <w:t>and how wonderful the view,</w:t>
      </w:r>
    </w:p>
    <w:p>
      <w:r>
        <w:rPr>
          <w:rFonts w:ascii="Arial" w:hAnsi="Arial" w:eastAsia="Arial"/>
          <w:b w:val="0"/>
          <w:sz w:val="22"/>
        </w:rPr>
        <w:t>as I sit next to you,</w:t>
      </w:r>
    </w:p>
    <w:p>
      <w:r>
        <w:rPr>
          <w:rFonts w:ascii="Arial" w:hAnsi="Arial" w:eastAsia="Arial"/>
          <w:b w:val="0"/>
          <w:sz w:val="22"/>
        </w:rPr>
        <w:t>and we look down upon the fields,</w:t>
      </w:r>
    </w:p>
    <w:p>
      <w:r>
        <w:rPr>
          <w:rFonts w:ascii="Arial" w:hAnsi="Arial" w:eastAsia="Arial"/>
          <w:b w:val="0"/>
          <w:sz w:val="22"/>
        </w:rPr>
        <w:t>the rivers and the streams,</w:t>
      </w:r>
    </w:p>
    <w:p>
      <w:r>
        <w:rPr>
          <w:rFonts w:ascii="Arial" w:hAnsi="Arial" w:eastAsia="Arial"/>
          <w:b w:val="0"/>
          <w:sz w:val="22"/>
        </w:rPr>
        <w:t>and the trees,</w:t>
      </w:r>
    </w:p>
    <w:p>
      <w:r>
        <w:rPr>
          <w:rFonts w:ascii="Arial" w:hAnsi="Arial" w:eastAsia="Arial"/>
          <w:b w:val="0"/>
          <w:sz w:val="22"/>
        </w:rPr>
        <w:t>and the mountains,</w:t>
      </w:r>
    </w:p>
    <w:p>
      <w:r>
        <w:rPr>
          <w:rFonts w:ascii="Arial" w:hAnsi="Arial" w:eastAsia="Arial"/>
          <w:b w:val="0"/>
          <w:sz w:val="22"/>
        </w:rPr>
        <w:t>and how tiny the buildings look,</w:t>
      </w:r>
    </w:p>
    <w:p>
      <w:r>
        <w:rPr>
          <w:rFonts w:ascii="Arial" w:hAnsi="Arial" w:eastAsia="Arial"/>
          <w:b w:val="0"/>
          <w:sz w:val="22"/>
        </w:rPr>
        <w:t>and the cars on the roads,</w:t>
      </w:r>
    </w:p>
    <w:p>
      <w:r>
        <w:rPr>
          <w:rFonts w:ascii="Arial" w:hAnsi="Arial" w:eastAsia="Arial"/>
          <w:b w:val="0"/>
          <w:sz w:val="22"/>
        </w:rPr>
        <w:t>as we fly so high and so quickly across the sky,</w:t>
      </w:r>
    </w:p>
    <w:p>
      <w:r>
        <w:rPr>
          <w:rFonts w:ascii="Arial" w:hAnsi="Arial" w:eastAsia="Arial"/>
          <w:b w:val="0"/>
          <w:sz w:val="22"/>
        </w:rPr>
        <w:t>how magnificent it is,</w:t>
      </w:r>
    </w:p>
    <w:p>
      <w:r>
        <w:rPr>
          <w:rFonts w:ascii="Arial" w:hAnsi="Arial" w:eastAsia="Arial"/>
          <w:b w:val="0"/>
          <w:sz w:val="22"/>
        </w:rPr>
        <w:t>that we can travel so rapidly to anywhere on the Earth,</w:t>
      </w:r>
    </w:p>
    <w:p>
      <w:r>
        <w:rPr>
          <w:rFonts w:ascii="Arial" w:hAnsi="Arial" w:eastAsia="Arial"/>
          <w:b w:val="0"/>
          <w:sz w:val="22"/>
        </w:rPr>
        <w:t>in a day or under,</w:t>
      </w:r>
    </w:p>
    <w:p>
      <w:r>
        <w:rPr>
          <w:rFonts w:ascii="Arial" w:hAnsi="Arial" w:eastAsia="Arial"/>
          <w:b w:val="0"/>
          <w:sz w:val="22"/>
        </w:rPr>
        <w:t>and what wonders there are to be seen,</w:t>
      </w:r>
    </w:p>
    <w:p>
      <w:r>
        <w:rPr>
          <w:rFonts w:ascii="Arial" w:hAnsi="Arial" w:eastAsia="Arial"/>
          <w:b w:val="0"/>
          <w:sz w:val="22"/>
        </w:rPr>
        <w:t>far and wide,</w:t>
      </w:r>
    </w:p>
    <w:p>
      <w:r>
        <w:rPr>
          <w:rFonts w:ascii="Arial" w:hAnsi="Arial" w:eastAsia="Arial"/>
          <w:b w:val="0"/>
          <w:sz w:val="22"/>
        </w:rPr>
        <w:t>and how many great people there are to meet,</w:t>
      </w:r>
    </w:p>
    <w:p>
      <w:r>
        <w:rPr>
          <w:rFonts w:ascii="Arial" w:hAnsi="Arial" w:eastAsia="Arial"/>
          <w:b w:val="0"/>
          <w:sz w:val="22"/>
        </w:rPr>
        <w:t>and how many people with great smiles and humour,</w:t>
      </w:r>
    </w:p>
    <w:p>
      <w:r>
        <w:rPr>
          <w:rFonts w:ascii="Arial" w:hAnsi="Arial" w:eastAsia="Arial"/>
          <w:b w:val="0"/>
          <w:sz w:val="22"/>
        </w:rPr>
        <w:t>and talent there are out there,</w:t>
      </w:r>
    </w:p>
    <w:p>
      <w:r>
        <w:rPr>
          <w:rFonts w:ascii="Arial" w:hAnsi="Arial" w:eastAsia="Arial"/>
          <w:b w:val="0"/>
          <w:sz w:val="22"/>
        </w:rPr>
        <w:t>all over the world,</w:t>
      </w:r>
    </w:p>
    <w:p>
      <w:r>
        <w:rPr>
          <w:rFonts w:ascii="Arial" w:hAnsi="Arial" w:eastAsia="Arial"/>
          <w:b w:val="0"/>
          <w:sz w:val="22"/>
        </w:rPr>
        <w:t>and what a beautiful world it is,</w:t>
      </w:r>
    </w:p>
    <w:p>
      <w:r>
        <w:rPr>
          <w:rFonts w:ascii="Arial" w:hAnsi="Arial" w:eastAsia="Arial"/>
          <w:b w:val="0"/>
          <w:sz w:val="22"/>
        </w:rPr>
        <w:t>and how majestic flight is,</w:t>
      </w:r>
    </w:p>
    <w:p>
      <w:r>
        <w:rPr>
          <w:rFonts w:ascii="Arial" w:hAnsi="Arial" w:eastAsia="Arial"/>
          <w:b w:val="0"/>
          <w:sz w:val="22"/>
        </w:rPr>
        <w:t>and what an incredibly beautiful thing flight is,</w:t>
      </w:r>
    </w:p>
    <w:p>
      <w:r>
        <w:rPr>
          <w:rFonts w:ascii="Arial" w:hAnsi="Arial" w:eastAsia="Arial"/>
          <w:b w:val="0"/>
          <w:sz w:val="22"/>
        </w:rPr>
        <w:t>for wherever you roam,</w:t>
      </w:r>
    </w:p>
    <w:p>
      <w:r>
        <w:rPr>
          <w:rFonts w:ascii="Arial" w:hAnsi="Arial" w:eastAsia="Arial"/>
          <w:b w:val="0"/>
          <w:sz w:val="22"/>
        </w:rPr>
        <w:t>you are not far these days from home,</w:t>
      </w:r>
    </w:p>
    <w:p>
      <w:r>
        <w:rPr>
          <w:rFonts w:ascii="Arial" w:hAnsi="Arial" w:eastAsia="Arial"/>
          <w:b w:val="0"/>
          <w:sz w:val="22"/>
        </w:rPr>
        <w:t>anytime you are away from home.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