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Chasing ideas</w:t>
      </w:r>
    </w:p>
    <w:p/>
    <w:p>
      <w:r>
        <w:rPr>
          <w:rFonts w:ascii="Arial" w:hAnsi="Arial" w:eastAsia="Arial"/>
          <w:b w:val="0"/>
          <w:sz w:val="22"/>
        </w:rPr>
        <w:t>Whether sat at a desk,</w:t>
      </w:r>
    </w:p>
    <w:p>
      <w:r>
        <w:rPr>
          <w:rFonts w:ascii="Arial" w:hAnsi="Arial" w:eastAsia="Arial"/>
          <w:b w:val="0"/>
          <w:sz w:val="22"/>
        </w:rPr>
        <w:t>or sat on the sofa at home,</w:t>
      </w:r>
    </w:p>
    <w:p>
      <w:r>
        <w:rPr>
          <w:rFonts w:ascii="Arial" w:hAnsi="Arial" w:eastAsia="Arial"/>
          <w:b w:val="0"/>
          <w:sz w:val="22"/>
        </w:rPr>
        <w:t>alone with no distractions,</w:t>
      </w:r>
    </w:p>
    <w:p>
      <w:r>
        <w:rPr>
          <w:rFonts w:ascii="Arial" w:hAnsi="Arial" w:eastAsia="Arial"/>
          <w:b w:val="0"/>
          <w:sz w:val="22"/>
        </w:rPr>
        <w:t>chasing fleeting ideas through the mind,</w:t>
      </w:r>
    </w:p>
    <w:p>
      <w:r>
        <w:rPr>
          <w:rFonts w:ascii="Arial" w:hAnsi="Arial" w:eastAsia="Arial"/>
          <w:b w:val="0"/>
          <w:sz w:val="22"/>
        </w:rPr>
        <w:t>those rare ideas that hardly come at all,</w:t>
      </w:r>
    </w:p>
    <w:p>
      <w:r>
        <w:rPr>
          <w:rFonts w:ascii="Arial" w:hAnsi="Arial" w:eastAsia="Arial"/>
          <w:b w:val="0"/>
          <w:sz w:val="22"/>
        </w:rPr>
        <w:t>those jewels of the imagination,</w:t>
      </w:r>
    </w:p>
    <w:p>
      <w:r>
        <w:rPr>
          <w:rFonts w:ascii="Arial" w:hAnsi="Arial" w:eastAsia="Arial"/>
          <w:b w:val="0"/>
          <w:sz w:val="22"/>
        </w:rPr>
        <w:t>shining inside you like a glorious sun,</w:t>
      </w:r>
    </w:p>
    <w:p>
      <w:r>
        <w:rPr>
          <w:rFonts w:ascii="Arial" w:hAnsi="Arial" w:eastAsia="Arial"/>
          <w:b w:val="0"/>
          <w:sz w:val="22"/>
        </w:rPr>
        <w:t>filling you with excitement,</w:t>
      </w:r>
    </w:p>
    <w:p>
      <w:r>
        <w:rPr>
          <w:rFonts w:ascii="Arial" w:hAnsi="Arial" w:eastAsia="Arial"/>
          <w:b w:val="0"/>
          <w:sz w:val="22"/>
        </w:rPr>
        <w:t>those magnificent ideas,</w:t>
      </w:r>
    </w:p>
    <w:p>
      <w:r>
        <w:rPr>
          <w:rFonts w:ascii="Arial" w:hAnsi="Arial" w:eastAsia="Arial"/>
          <w:b w:val="0"/>
          <w:sz w:val="22"/>
        </w:rPr>
        <w:t>that could change your life,</w:t>
      </w:r>
    </w:p>
    <w:p>
      <w:r>
        <w:rPr>
          <w:rFonts w:ascii="Arial" w:hAnsi="Arial" w:eastAsia="Arial"/>
          <w:b w:val="0"/>
          <w:sz w:val="22"/>
        </w:rPr>
        <w:t>ideas that could change the world,</w:t>
      </w:r>
    </w:p>
    <w:p>
      <w:r>
        <w:rPr>
          <w:rFonts w:ascii="Arial" w:hAnsi="Arial" w:eastAsia="Arial"/>
          <w:b w:val="0"/>
          <w:sz w:val="22"/>
        </w:rPr>
        <w:t>ideas as powerful as they come,</w:t>
      </w:r>
    </w:p>
    <w:p>
      <w:r>
        <w:rPr>
          <w:rFonts w:ascii="Arial" w:hAnsi="Arial" w:eastAsia="Arial"/>
          <w:b w:val="0"/>
          <w:sz w:val="22"/>
        </w:rPr>
        <w:t>ideas that are sometimes fully formed,</w:t>
      </w:r>
    </w:p>
    <w:p>
      <w:r>
        <w:rPr>
          <w:rFonts w:ascii="Arial" w:hAnsi="Arial" w:eastAsia="Arial"/>
          <w:b w:val="0"/>
          <w:sz w:val="22"/>
        </w:rPr>
        <w:t>and sometimes not,</w:t>
      </w:r>
    </w:p>
    <w:p>
      <w:r>
        <w:rPr>
          <w:rFonts w:ascii="Arial" w:hAnsi="Arial" w:eastAsia="Arial"/>
          <w:b w:val="0"/>
          <w:sz w:val="22"/>
        </w:rPr>
        <w:t>ideas that are exciting and inspiring,</w:t>
      </w:r>
    </w:p>
    <w:p>
      <w:r>
        <w:rPr>
          <w:rFonts w:ascii="Arial" w:hAnsi="Arial" w:eastAsia="Arial"/>
          <w:b w:val="0"/>
          <w:sz w:val="22"/>
        </w:rPr>
        <w:t>and hot, hot, hot,</w:t>
      </w:r>
    </w:p>
    <w:p>
      <w:r>
        <w:rPr>
          <w:rFonts w:ascii="Arial" w:hAnsi="Arial" w:eastAsia="Arial"/>
          <w:b w:val="0"/>
          <w:sz w:val="22"/>
        </w:rPr>
        <w:t>wonderful ideas that come from out of nowhere,</w:t>
      </w:r>
    </w:p>
    <w:p>
      <w:r>
        <w:rPr>
          <w:rFonts w:ascii="Arial" w:hAnsi="Arial" w:eastAsia="Arial"/>
          <w:b w:val="0"/>
          <w:sz w:val="22"/>
        </w:rPr>
        <w:t>wonderful ideas that could revolutionise the world,</w:t>
      </w:r>
    </w:p>
    <w:p>
      <w:r>
        <w:rPr>
          <w:rFonts w:ascii="Arial" w:hAnsi="Arial" w:eastAsia="Arial"/>
          <w:b w:val="0"/>
          <w:sz w:val="22"/>
        </w:rPr>
        <w:t>or improve your life,</w:t>
      </w:r>
    </w:p>
    <w:p>
      <w:r>
        <w:rPr>
          <w:rFonts w:ascii="Arial" w:hAnsi="Arial" w:eastAsia="Arial"/>
          <w:b w:val="0"/>
          <w:sz w:val="22"/>
        </w:rPr>
        <w:t>improve it a lot.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