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Charity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Charity.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look at the changes taking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look at the world with dismay,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take one look at the promotional leaflets,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throw them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is its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 news is more of the same,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at your 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point in buying one in the first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 have seen it all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have watched millions die,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have watched more disasters,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more disasters than you care to remember,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sat transfixed for a while,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becoming immune,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screams and the cries for help,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counted the people,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counting the money at charity events,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youth,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even joined in raising money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then, you became older,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became jaded, and wondered did it really help,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because, when the problems continue,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decades without being resolved,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determination it begins to fold,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frustrating it is, where logic is not applied,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problems are not permanently solved.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