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Chaos</w:t>
      </w:r>
    </w:p>
    <w:p/>
    <w:p>
      <w:r>
        <w:rPr>
          <w:rFonts w:ascii="Arial" w:hAnsi="Arial" w:eastAsia="Arial"/>
          <w:b w:val="0"/>
          <w:sz w:val="22"/>
        </w:rPr>
        <w:t>A relationship on the rocks,</w:t>
      </w:r>
    </w:p>
    <w:p>
      <w:r>
        <w:rPr>
          <w:rFonts w:ascii="Arial" w:hAnsi="Arial" w:eastAsia="Arial"/>
          <w:b w:val="0"/>
          <w:sz w:val="22"/>
        </w:rPr>
        <w:t>chaos all the time,</w:t>
      </w:r>
    </w:p>
    <w:p>
      <w:r>
        <w:rPr>
          <w:rFonts w:ascii="Arial" w:hAnsi="Arial" w:eastAsia="Arial"/>
          <w:b w:val="0"/>
          <w:sz w:val="22"/>
        </w:rPr>
        <w:t>chaos all week,</w:t>
      </w:r>
    </w:p>
    <w:p>
      <w:r>
        <w:rPr>
          <w:rFonts w:ascii="Arial" w:hAnsi="Arial" w:eastAsia="Arial"/>
          <w:b w:val="0"/>
          <w:sz w:val="22"/>
        </w:rPr>
        <w:t>chaos inside,</w:t>
      </w:r>
    </w:p>
    <w:p>
      <w:r>
        <w:rPr>
          <w:rFonts w:ascii="Arial" w:hAnsi="Arial" w:eastAsia="Arial"/>
          <w:b w:val="0"/>
          <w:sz w:val="22"/>
        </w:rPr>
        <w:t>a maelstrom of the heart,</w:t>
      </w:r>
    </w:p>
    <w:p>
      <w:r>
        <w:rPr>
          <w:rFonts w:ascii="Arial" w:hAnsi="Arial" w:eastAsia="Arial"/>
          <w:b w:val="0"/>
          <w:sz w:val="22"/>
        </w:rPr>
        <w:t>the voodoo arts,</w:t>
      </w:r>
    </w:p>
    <w:p>
      <w:r>
        <w:rPr>
          <w:rFonts w:ascii="Arial" w:hAnsi="Arial" w:eastAsia="Arial"/>
          <w:b w:val="0"/>
          <w:sz w:val="22"/>
        </w:rPr>
        <w:t>plucking at the heart strings,</w:t>
      </w:r>
    </w:p>
    <w:p>
      <w:r>
        <w:rPr>
          <w:rFonts w:ascii="Arial" w:hAnsi="Arial" w:eastAsia="Arial"/>
          <w:b w:val="0"/>
          <w:sz w:val="22"/>
        </w:rPr>
        <w:t>a million times,</w:t>
      </w:r>
    </w:p>
    <w:p>
      <w:r>
        <w:rPr>
          <w:rFonts w:ascii="Arial" w:hAnsi="Arial" w:eastAsia="Arial"/>
          <w:b w:val="0"/>
          <w:sz w:val="22"/>
        </w:rPr>
        <w:t>chaos,</w:t>
      </w:r>
    </w:p>
    <w:p>
      <w:r>
        <w:rPr>
          <w:rFonts w:ascii="Arial" w:hAnsi="Arial" w:eastAsia="Arial"/>
          <w:b w:val="0"/>
          <w:sz w:val="22"/>
        </w:rPr>
        <w:t>chaos that you wish you could ignore,</w:t>
      </w:r>
    </w:p>
    <w:p>
      <w:r>
        <w:rPr>
          <w:rFonts w:ascii="Arial" w:hAnsi="Arial" w:eastAsia="Arial"/>
          <w:b w:val="0"/>
          <w:sz w:val="22"/>
        </w:rPr>
        <w:t>and pay it no mind,</w:t>
      </w:r>
    </w:p>
    <w:p>
      <w:r>
        <w:rPr>
          <w:rFonts w:ascii="Arial" w:hAnsi="Arial" w:eastAsia="Arial"/>
          <w:b w:val="0"/>
          <w:sz w:val="22"/>
        </w:rPr>
        <w:t>and uncertain love how it does sit so,</w:t>
      </w:r>
    </w:p>
    <w:p>
      <w:r>
        <w:rPr>
          <w:rFonts w:ascii="Arial" w:hAnsi="Arial" w:eastAsia="Arial"/>
          <w:b w:val="0"/>
          <w:sz w:val="22"/>
        </w:rPr>
        <w:t>uncomfortably inside,</w:t>
      </w:r>
    </w:p>
    <w:p>
      <w:r>
        <w:rPr>
          <w:rFonts w:ascii="Arial" w:hAnsi="Arial" w:eastAsia="Arial"/>
          <w:b w:val="0"/>
          <w:sz w:val="22"/>
        </w:rPr>
        <w:t>yes, chaos, tearing you apart,</w:t>
      </w:r>
    </w:p>
    <w:p>
      <w:r>
        <w:rPr>
          <w:rFonts w:ascii="Arial" w:hAnsi="Arial" w:eastAsia="Arial"/>
          <w:b w:val="0"/>
          <w:sz w:val="22"/>
        </w:rPr>
        <w:t>chaos decimating the mind,</w:t>
      </w:r>
    </w:p>
    <w:p>
      <w:r>
        <w:rPr>
          <w:rFonts w:ascii="Arial" w:hAnsi="Arial" w:eastAsia="Arial"/>
          <w:b w:val="0"/>
          <w:sz w:val="22"/>
        </w:rPr>
        <w:t>chaos discombobulating the thoughts,</w:t>
      </w:r>
    </w:p>
    <w:p>
      <w:r>
        <w:rPr>
          <w:rFonts w:ascii="Arial" w:hAnsi="Arial" w:eastAsia="Arial"/>
          <w:b w:val="0"/>
          <w:sz w:val="22"/>
        </w:rPr>
        <w:t>chaos in your moods,</w:t>
      </w:r>
    </w:p>
    <w:p>
      <w:r>
        <w:rPr>
          <w:rFonts w:ascii="Arial" w:hAnsi="Arial" w:eastAsia="Arial"/>
          <w:b w:val="0"/>
          <w:sz w:val="22"/>
        </w:rPr>
        <w:t>moods like hurricanes,</w:t>
      </w:r>
    </w:p>
    <w:p>
      <w:r>
        <w:rPr>
          <w:rFonts w:ascii="Arial" w:hAnsi="Arial" w:eastAsia="Arial"/>
          <w:b w:val="0"/>
          <w:sz w:val="22"/>
        </w:rPr>
        <w:t>angry, bitter, and destructive,</w:t>
      </w:r>
    </w:p>
    <w:p>
      <w:r>
        <w:rPr>
          <w:rFonts w:ascii="Arial" w:hAnsi="Arial" w:eastAsia="Arial"/>
          <w:b w:val="0"/>
          <w:sz w:val="22"/>
        </w:rPr>
        <w:t>moods going nowhere,</w:t>
      </w:r>
    </w:p>
    <w:p>
      <w:r>
        <w:rPr>
          <w:rFonts w:ascii="Arial" w:hAnsi="Arial" w:eastAsia="Arial"/>
          <w:b w:val="0"/>
          <w:sz w:val="22"/>
        </w:rPr>
        <w:t>except around in circles all the time.</w:t>
      </w:r>
    </w:p>
    <w:p>
      <w:r>
        <w:rPr>
          <w:rFonts w:ascii="Arial" w:hAnsi="Arial" w:eastAsia="Arial"/>
          <w:b w:val="0"/>
          <w:sz w:val="22"/>
        </w:rPr>
        <w:t>A relationship on the rocks,</w:t>
      </w:r>
    </w:p>
    <w:p>
      <w:r>
        <w:rPr>
          <w:rFonts w:ascii="Arial" w:hAnsi="Arial" w:eastAsia="Arial"/>
          <w:b w:val="0"/>
          <w:sz w:val="22"/>
        </w:rPr>
        <w:t>and broken hearts,</w:t>
      </w:r>
    </w:p>
    <w:p>
      <w:r>
        <w:rPr>
          <w:rFonts w:ascii="Arial" w:hAnsi="Arial" w:eastAsia="Arial"/>
          <w:b w:val="0"/>
          <w:sz w:val="22"/>
        </w:rPr>
        <w:t>and frequent shouting,</w:t>
      </w:r>
    </w:p>
    <w:p>
      <w:r>
        <w:rPr>
          <w:rFonts w:ascii="Arial" w:hAnsi="Arial" w:eastAsia="Arial"/>
          <w:b w:val="0"/>
          <w:sz w:val="22"/>
        </w:rPr>
        <w:t>and misunderstanding,</w:t>
      </w:r>
    </w:p>
    <w:p>
      <w:r>
        <w:rPr>
          <w:rFonts w:ascii="Arial" w:hAnsi="Arial" w:eastAsia="Arial"/>
          <w:b w:val="0"/>
          <w:sz w:val="22"/>
        </w:rPr>
        <w:t>and words that are cruel and unkind,</w:t>
      </w:r>
    </w:p>
    <w:p>
      <w:r>
        <w:rPr>
          <w:rFonts w:ascii="Arial" w:hAnsi="Arial" w:eastAsia="Arial"/>
          <w:b w:val="0"/>
          <w:sz w:val="22"/>
        </w:rPr>
        <w:t>and vitriol that is never-ending,</w:t>
      </w:r>
    </w:p>
    <w:p>
      <w:r>
        <w:rPr>
          <w:rFonts w:ascii="Arial" w:hAnsi="Arial" w:eastAsia="Arial"/>
          <w:b w:val="0"/>
          <w:sz w:val="22"/>
        </w:rPr>
        <w:t>and as they say love is blind,</w:t>
      </w:r>
    </w:p>
    <w:p>
      <w:r>
        <w:rPr>
          <w:rFonts w:ascii="Arial" w:hAnsi="Arial" w:eastAsia="Arial"/>
          <w:b w:val="0"/>
          <w:sz w:val="22"/>
        </w:rPr>
        <w:t>blind a lot of the time,</w:t>
      </w:r>
    </w:p>
    <w:p>
      <w:r>
        <w:rPr>
          <w:rFonts w:ascii="Arial" w:hAnsi="Arial" w:eastAsia="Arial"/>
          <w:b w:val="0"/>
          <w:sz w:val="22"/>
        </w:rPr>
        <w:t>and stupid and idiotic,</w:t>
      </w:r>
    </w:p>
    <w:p>
      <w:r>
        <w:rPr>
          <w:rFonts w:ascii="Arial" w:hAnsi="Arial" w:eastAsia="Arial"/>
          <w:b w:val="0"/>
          <w:sz w:val="22"/>
        </w:rPr>
        <w:t>and neurotic and jealous,</w:t>
      </w:r>
    </w:p>
    <w:p>
      <w:r>
        <w:rPr>
          <w:rFonts w:ascii="Arial" w:hAnsi="Arial" w:eastAsia="Arial"/>
          <w:b w:val="0"/>
          <w:sz w:val="22"/>
        </w:rPr>
        <w:t>oh, the frailties of the heart,</w:t>
      </w:r>
    </w:p>
    <w:p>
      <w:r>
        <w:rPr>
          <w:rFonts w:ascii="Arial" w:hAnsi="Arial" w:eastAsia="Arial"/>
          <w:b w:val="0"/>
          <w:sz w:val="22"/>
        </w:rPr>
        <w:t>and humankind,</w:t>
      </w:r>
    </w:p>
    <w:p>
      <w:r>
        <w:rPr>
          <w:rFonts w:ascii="Arial" w:hAnsi="Arial" w:eastAsia="Arial"/>
          <w:b w:val="0"/>
          <w:sz w:val="22"/>
        </w:rPr>
        <w:t>love, far too tragic far too often,</w:t>
      </w:r>
    </w:p>
    <w:p>
      <w:r>
        <w:rPr>
          <w:rFonts w:ascii="Arial" w:hAnsi="Arial" w:eastAsia="Arial"/>
          <w:b w:val="0"/>
          <w:sz w:val="22"/>
        </w:rPr>
        <w:t>and happiness is far too often,</w:t>
      </w:r>
    </w:p>
    <w:p>
      <w:r>
        <w:rPr>
          <w:rFonts w:ascii="Arial" w:hAnsi="Arial" w:eastAsia="Arial"/>
          <w:b w:val="0"/>
          <w:sz w:val="22"/>
        </w:rPr>
        <w:t>far too often,</w:t>
      </w:r>
    </w:p>
    <w:p>
      <w:r>
        <w:rPr>
          <w:rFonts w:ascii="Arial" w:hAnsi="Arial" w:eastAsia="Arial"/>
          <w:b w:val="0"/>
          <w:sz w:val="22"/>
        </w:rPr>
        <w:t>far away from the heart and the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