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Celebrity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wanted to be famous no matter what it took,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you married someone famous,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didn't understand how difficult life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that was the path that you took.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looked up to people who inspired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went to every event willingly,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you were dragged to every event,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be supportive of the one that you loved,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what it took.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promoted yourself anyway that you could.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promoted yourself by your talents,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looks.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made your own way in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own talents.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had a little success,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persevered no matter what it took,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succeeded and bit by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began to notice you for you, and for your talent,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continued to promote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persevered and continued to succeed,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glowing comments were made,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people began to hover around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vultures and saw from you a profit could be made,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they began to invade your personal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family’s personal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never the same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photographs were taken constantly,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personal space was invaded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stories about you were sold countless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stress it began to mount and mount.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then, in the street and on the radio,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the television and in 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magazines,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books and on the chat shows,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online people talked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discussed you and wrote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the negative comments came,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first you tried to pay them no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came again and again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again,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they piled upon you oh how life changed,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you began to deteriorate,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quickly you began to lose weight,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began to self-harm,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began to drink far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began to use drugs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relationships suffered,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family life suffered yet you continued working,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balance life and personality,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home life and home life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whenever you left your house,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could never get any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celebrity never switched off in the public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never switched off in the public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everyone except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were just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tried your best to continue,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your work suffered,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relationships suffered,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family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more negative comments were made about your work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judged your relationships,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romances and discussed your intimacies,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sexuality in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radio stations,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television stations and in 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magazines and across the nation and the world, there was nowhere to hide from your celebrity,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nowhere to hide except in your own house,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even then, there were the photographers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photographers and journalists trying to pry into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even invading your property,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get the scoop of their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pressure continued to mount and mount,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were the continual break downs,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self-harm,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drug 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alcoholism,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nervous breakdowns and countless rehabilitations,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hounding,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hounding,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hounding,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suicide, caused by those whose entertainment,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came above your suffering and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who is to blame,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radio stations,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television stations,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online websites,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public,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it ever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only through new regulation or it will always continue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society who live vicariously through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continue living vicariously through no matter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society will continue no matter what to voraciously gobble up every little story so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despite your suffering and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despite your complaining,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despite you trying to protect your privacy in the courts,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under such duress it drives so many to suicide,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has happened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even after death your privacy invasion will never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on the radio stations,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television stations,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newspapers and the magazines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writers will continue to discuss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continue to profit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after your death for your family,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will never be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you even in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will never be peace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