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Cautious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Cautious in the extreme,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tread tenderly through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walk in the heavens in your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barely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tread tenderly through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questioning what God means,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God has always been classed,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being in a human form,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is the reality?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tread tenderly through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very unsure,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dreams, you try to find the path to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life he has never shown himself,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religion is dying through mistrust,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do not trust,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religious moral beliefs so much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countless rapes,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countless tortures,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countless murders,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are beginning to believe less and less in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God has never arrived,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are beginning to believe less in religion,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less in religion because they have solved no major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whole of their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famine and drought and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total prevention of wars remain unprevented,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has never been physically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history of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 has never prevented catastrophic loss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religion just wasted their time?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