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Categorised</w:t>
      </w:r>
    </w:p>
    <w:p/>
    <w:p>
      <w:r>
        <w:rPr>
          <w:rFonts w:ascii="Arial" w:hAnsi="Arial" w:eastAsia="Arial"/>
          <w:b w:val="0"/>
          <w:sz w:val="22"/>
        </w:rPr>
        <w:t>You categorised everything that you did see,</w:t>
      </w:r>
    </w:p>
    <w:p>
      <w:r>
        <w:rPr>
          <w:rFonts w:ascii="Arial" w:hAnsi="Arial" w:eastAsia="Arial"/>
          <w:b w:val="0"/>
          <w:sz w:val="22"/>
        </w:rPr>
        <w:t>and you over labelled every little thing,</w:t>
      </w:r>
    </w:p>
    <w:p>
      <w:r>
        <w:rPr>
          <w:rFonts w:ascii="Arial" w:hAnsi="Arial" w:eastAsia="Arial"/>
          <w:b w:val="0"/>
          <w:sz w:val="22"/>
        </w:rPr>
        <w:t>every little thing in sight but what good did it do,</w:t>
      </w:r>
    </w:p>
    <w:p>
      <w:r>
        <w:rPr>
          <w:rFonts w:ascii="Arial" w:hAnsi="Arial" w:eastAsia="Arial"/>
          <w:b w:val="0"/>
          <w:sz w:val="22"/>
        </w:rPr>
        <w:t>because it did not do much for the world’s efficiency,</w:t>
      </w:r>
    </w:p>
    <w:p>
      <w:r>
        <w:rPr>
          <w:rFonts w:ascii="Arial" w:hAnsi="Arial" w:eastAsia="Arial"/>
          <w:b w:val="0"/>
          <w:sz w:val="22"/>
        </w:rPr>
        <w:t>and it did not make the world a better place to be,</w:t>
      </w:r>
    </w:p>
    <w:p>
      <w:r>
        <w:rPr>
          <w:rFonts w:ascii="Arial" w:hAnsi="Arial" w:eastAsia="Arial"/>
          <w:b w:val="0"/>
          <w:sz w:val="22"/>
        </w:rPr>
        <w:t>it just bred division and tore apart society,</w:t>
      </w:r>
    </w:p>
    <w:p>
      <w:r>
        <w:rPr>
          <w:rFonts w:ascii="Arial" w:hAnsi="Arial" w:eastAsia="Arial"/>
          <w:b w:val="0"/>
          <w:sz w:val="22"/>
        </w:rPr>
        <w:t>and now we have not as much time,</w:t>
      </w:r>
    </w:p>
    <w:p>
      <w:r>
        <w:rPr>
          <w:rFonts w:ascii="Arial" w:hAnsi="Arial" w:eastAsia="Arial"/>
          <w:b w:val="0"/>
          <w:sz w:val="22"/>
        </w:rPr>
        <w:t>as we would like due to bureaucracy,</w:t>
      </w:r>
    </w:p>
    <w:p>
      <w:r>
        <w:rPr>
          <w:rFonts w:ascii="Arial" w:hAnsi="Arial" w:eastAsia="Arial"/>
          <w:b w:val="0"/>
          <w:sz w:val="22"/>
        </w:rPr>
        <w:t>but bureaucracy in all its categories is labelled very nicely,</w:t>
      </w:r>
    </w:p>
    <w:p>
      <w:r>
        <w:rPr>
          <w:rFonts w:ascii="Arial" w:hAnsi="Arial" w:eastAsia="Arial"/>
          <w:b w:val="0"/>
          <w:sz w:val="22"/>
        </w:rPr>
        <w:t>and very confusingly, and it is not as clear as it should be,</w:t>
      </w:r>
    </w:p>
    <w:p>
      <w:r>
        <w:rPr>
          <w:rFonts w:ascii="Arial" w:hAnsi="Arial" w:eastAsia="Arial"/>
          <w:b w:val="0"/>
          <w:sz w:val="22"/>
        </w:rPr>
        <w:t>and the world has gone crazy,</w:t>
      </w:r>
    </w:p>
    <w:p>
      <w:r>
        <w:rPr>
          <w:rFonts w:ascii="Arial" w:hAnsi="Arial" w:eastAsia="Arial"/>
          <w:b w:val="0"/>
          <w:sz w:val="22"/>
        </w:rPr>
        <w:t>in its complication of such simple things,</w:t>
      </w:r>
    </w:p>
    <w:p>
      <w:r>
        <w:rPr>
          <w:rFonts w:ascii="Arial" w:hAnsi="Arial" w:eastAsia="Arial"/>
          <w:b w:val="0"/>
          <w:sz w:val="22"/>
        </w:rPr>
        <w:t>and with bureaucracy these days,</w:t>
      </w:r>
    </w:p>
    <w:p>
      <w:r>
        <w:rPr>
          <w:rFonts w:ascii="Arial" w:hAnsi="Arial" w:eastAsia="Arial"/>
          <w:b w:val="0"/>
          <w:sz w:val="22"/>
        </w:rPr>
        <w:t>barely anything gets accomplished,</w:t>
      </w:r>
    </w:p>
    <w:p>
      <w:r>
        <w:rPr>
          <w:rFonts w:ascii="Arial" w:hAnsi="Arial" w:eastAsia="Arial"/>
          <w:b w:val="0"/>
          <w:sz w:val="22"/>
        </w:rPr>
        <w:t>but lots of people are paid,</w:t>
      </w:r>
    </w:p>
    <w:p>
      <w:r>
        <w:rPr>
          <w:rFonts w:ascii="Arial" w:hAnsi="Arial" w:eastAsia="Arial"/>
          <w:b w:val="0"/>
          <w:sz w:val="22"/>
        </w:rPr>
        <w:t>and lots of people are with bureaucracy, very happy,</w:t>
      </w:r>
    </w:p>
    <w:p>
      <w:r>
        <w:rPr>
          <w:rFonts w:ascii="Arial" w:hAnsi="Arial" w:eastAsia="Arial"/>
          <w:b w:val="0"/>
          <w:sz w:val="22"/>
        </w:rPr>
        <w:t>but not me, not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