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Catching the night bus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Catching the night bus across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past the river and the city lights blinking so prettily,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catching the night bus across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racing to you as fast as I can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red bus, in the traffic in London,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bus stopping and starting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my heart it beats only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think of our love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flowers that I hold,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they are not as pretty as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smile when I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smile as I catch the night bus across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here lost in a daze,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mind the traffic,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looking out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miles they so quickly pass,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in a daze it flies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the bus journey comes to an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to get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massive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am glad to be running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running into your arms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feel the warmth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rain kisses down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feel yours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summer dress,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hair in ringlets,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glorious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emotions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am wrapped in your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the warmth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the warmth of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