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Cataclysmic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Grey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cataclysmic shocks.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Vicious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hurt and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heart breaks,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whiskey bottles,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broken windows and teardrops,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teardrops filled with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an ocean or a seas worth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seismic waves,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seismic waves of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nothing 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always terrible it is true when heartbreak comes to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devastating it is when heartbreak shatters your mind and your mood.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happy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goodbye happy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