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Castle</w:t>
      </w:r>
    </w:p>
    <w:p/>
    <w:p>
      <w:r>
        <w:rPr>
          <w:rFonts w:ascii="Arial" w:hAnsi="Arial" w:eastAsia="Arial"/>
          <w:b w:val="0"/>
          <w:sz w:val="22"/>
        </w:rPr>
        <w:t>You built a castle in your mind,</w:t>
      </w:r>
    </w:p>
    <w:p>
      <w:r>
        <w:rPr>
          <w:rFonts w:ascii="Arial" w:hAnsi="Arial" w:eastAsia="Arial"/>
          <w:b w:val="0"/>
          <w:sz w:val="22"/>
        </w:rPr>
        <w:t>you manned the battlements,</w:t>
      </w:r>
    </w:p>
    <w:p>
      <w:r>
        <w:rPr>
          <w:rFonts w:ascii="Arial" w:hAnsi="Arial" w:eastAsia="Arial"/>
          <w:b w:val="0"/>
          <w:sz w:val="22"/>
        </w:rPr>
        <w:t>you kept out humankind,</w:t>
      </w:r>
    </w:p>
    <w:p>
      <w:r>
        <w:rPr>
          <w:rFonts w:ascii="Arial" w:hAnsi="Arial" w:eastAsia="Arial"/>
          <w:b w:val="0"/>
          <w:sz w:val="22"/>
        </w:rPr>
        <w:t>and you walled yourself in,</w:t>
      </w:r>
    </w:p>
    <w:p>
      <w:r>
        <w:rPr>
          <w:rFonts w:ascii="Arial" w:hAnsi="Arial" w:eastAsia="Arial"/>
          <w:b w:val="0"/>
          <w:sz w:val="22"/>
        </w:rPr>
        <w:t>but you did not mind,</w:t>
      </w:r>
    </w:p>
    <w:p>
      <w:r>
        <w:rPr>
          <w:rFonts w:ascii="Arial" w:hAnsi="Arial" w:eastAsia="Arial"/>
          <w:b w:val="0"/>
          <w:sz w:val="22"/>
        </w:rPr>
        <w:t>because how heartbreaks had pacified,</w:t>
      </w:r>
    </w:p>
    <w:p>
      <w:r>
        <w:rPr>
          <w:rFonts w:ascii="Arial" w:hAnsi="Arial" w:eastAsia="Arial"/>
          <w:b w:val="0"/>
          <w:sz w:val="22"/>
        </w:rPr>
        <w:t>and had crucified your mind,</w:t>
      </w:r>
    </w:p>
    <w:p>
      <w:r>
        <w:rPr>
          <w:rFonts w:ascii="Arial" w:hAnsi="Arial" w:eastAsia="Arial"/>
          <w:b w:val="0"/>
          <w:sz w:val="22"/>
        </w:rPr>
        <w:t>and love was never meant for you, you said,</w:t>
      </w:r>
    </w:p>
    <w:p>
      <w:r>
        <w:rPr>
          <w:rFonts w:ascii="Arial" w:hAnsi="Arial" w:eastAsia="Arial"/>
          <w:b w:val="0"/>
          <w:sz w:val="22"/>
        </w:rPr>
        <w:t>and you hid yourself away and you cried,</w:t>
      </w:r>
    </w:p>
    <w:p>
      <w:r>
        <w:rPr>
          <w:rFonts w:ascii="Arial" w:hAnsi="Arial" w:eastAsia="Arial"/>
          <w:b w:val="0"/>
          <w:sz w:val="22"/>
        </w:rPr>
        <w:t>and you cried,</w:t>
      </w:r>
    </w:p>
    <w:p>
      <w:r>
        <w:rPr>
          <w:rFonts w:ascii="Arial" w:hAnsi="Arial" w:eastAsia="Arial"/>
          <w:b w:val="0"/>
          <w:sz w:val="22"/>
        </w:rPr>
        <w:t>because how tough is love,</w:t>
      </w:r>
    </w:p>
    <w:p>
      <w:r>
        <w:rPr>
          <w:rFonts w:ascii="Arial" w:hAnsi="Arial" w:eastAsia="Arial"/>
          <w:b w:val="0"/>
          <w:sz w:val="22"/>
        </w:rPr>
        <w:t>and it assailed you in the most unpredictable ways,</w:t>
      </w:r>
    </w:p>
    <w:p>
      <w:r>
        <w:rPr>
          <w:rFonts w:ascii="Arial" w:hAnsi="Arial" w:eastAsia="Arial"/>
          <w:b w:val="0"/>
          <w:sz w:val="22"/>
        </w:rPr>
        <w:t>and you suffered the slings,</w:t>
      </w:r>
    </w:p>
    <w:p>
      <w:r>
        <w:rPr>
          <w:rFonts w:ascii="Arial" w:hAnsi="Arial" w:eastAsia="Arial"/>
          <w:b w:val="0"/>
          <w:sz w:val="22"/>
        </w:rPr>
        <w:t>and the arrows of its misfortune far too many times,</w:t>
      </w:r>
    </w:p>
    <w:p>
      <w:r>
        <w:rPr>
          <w:rFonts w:ascii="Arial" w:hAnsi="Arial" w:eastAsia="Arial"/>
          <w:b w:val="0"/>
          <w:sz w:val="22"/>
        </w:rPr>
        <w:t>so, you built a castle in your mind,</w:t>
      </w:r>
    </w:p>
    <w:p>
      <w:r>
        <w:rPr>
          <w:rFonts w:ascii="Arial" w:hAnsi="Arial" w:eastAsia="Arial"/>
          <w:b w:val="0"/>
          <w:sz w:val="22"/>
        </w:rPr>
        <w:t>and you manned the settlements,</w:t>
      </w:r>
    </w:p>
    <w:p>
      <w:r>
        <w:rPr>
          <w:rFonts w:ascii="Arial" w:hAnsi="Arial" w:eastAsia="Arial"/>
          <w:b w:val="0"/>
          <w:sz w:val="22"/>
        </w:rPr>
        <w:t>and you swore blind,</w:t>
      </w:r>
    </w:p>
    <w:p>
      <w:r>
        <w:rPr>
          <w:rFonts w:ascii="Arial" w:hAnsi="Arial" w:eastAsia="Arial"/>
          <w:b w:val="0"/>
          <w:sz w:val="22"/>
        </w:rPr>
        <w:t>you swore blind that you would never suffer for love again,</w:t>
      </w:r>
    </w:p>
    <w:p>
      <w:r>
        <w:rPr>
          <w:rFonts w:ascii="Arial" w:hAnsi="Arial" w:eastAsia="Arial"/>
          <w:b w:val="0"/>
          <w:sz w:val="22"/>
        </w:rPr>
        <w:t>and you swore blind that for the rest of your life,</w:t>
      </w:r>
    </w:p>
    <w:p>
      <w:r>
        <w:rPr>
          <w:rFonts w:ascii="Arial" w:hAnsi="Arial" w:eastAsia="Arial"/>
          <w:b w:val="0"/>
          <w:sz w:val="22"/>
        </w:rPr>
        <w:t>you never wanted to be in love again,</w:t>
      </w:r>
    </w:p>
    <w:p>
      <w:r>
        <w:rPr>
          <w:rFonts w:ascii="Arial" w:hAnsi="Arial" w:eastAsia="Arial"/>
          <w:b w:val="0"/>
          <w:sz w:val="22"/>
        </w:rPr>
        <w:t>because love was so cruel and so unkind,</w:t>
      </w:r>
    </w:p>
    <w:p>
      <w:r>
        <w:rPr>
          <w:rFonts w:ascii="Arial" w:hAnsi="Arial" w:eastAsia="Arial"/>
          <w:b w:val="0"/>
          <w:sz w:val="22"/>
        </w:rPr>
        <w:t>and after the pain, and the hurt and the suffering,</w:t>
      </w:r>
    </w:p>
    <w:p>
      <w:r>
        <w:rPr>
          <w:rFonts w:ascii="Arial" w:hAnsi="Arial" w:eastAsia="Arial"/>
          <w:b w:val="0"/>
          <w:sz w:val="22"/>
        </w:rPr>
        <w:t>you built a castle in your mind,</w:t>
      </w:r>
    </w:p>
    <w:p>
      <w:r>
        <w:rPr>
          <w:rFonts w:ascii="Arial" w:hAnsi="Arial" w:eastAsia="Arial"/>
          <w:b w:val="0"/>
          <w:sz w:val="22"/>
        </w:rPr>
        <w:t>but do you feel empty now,</w:t>
      </w:r>
    </w:p>
    <w:p>
      <w:r>
        <w:rPr>
          <w:rFonts w:ascii="Arial" w:hAnsi="Arial" w:eastAsia="Arial"/>
          <w:b w:val="0"/>
          <w:sz w:val="22"/>
        </w:rPr>
        <w:t>and do you care,</w:t>
      </w:r>
    </w:p>
    <w:p>
      <w:r>
        <w:rPr>
          <w:rFonts w:ascii="Arial" w:hAnsi="Arial" w:eastAsia="Arial"/>
          <w:b w:val="0"/>
          <w:sz w:val="22"/>
        </w:rPr>
        <w:t>with love to be seen nowhere,</w:t>
      </w:r>
    </w:p>
    <w:p>
      <w:r>
        <w:rPr>
          <w:rFonts w:ascii="Arial" w:hAnsi="Arial" w:eastAsia="Arial"/>
          <w:b w:val="0"/>
          <w:sz w:val="22"/>
        </w:rPr>
        <w:t>and do you feel better inside,</w:t>
      </w:r>
    </w:p>
    <w:p>
      <w:r>
        <w:rPr>
          <w:rFonts w:ascii="Arial" w:hAnsi="Arial" w:eastAsia="Arial"/>
          <w:b w:val="0"/>
          <w:sz w:val="22"/>
        </w:rPr>
        <w:t>better inside in the castle in your mind,</w:t>
      </w:r>
    </w:p>
    <w:p>
      <w:r>
        <w:rPr>
          <w:rFonts w:ascii="Arial" w:hAnsi="Arial" w:eastAsia="Arial"/>
          <w:b w:val="0"/>
          <w:sz w:val="22"/>
        </w:rPr>
        <w:t>or are you bitter still, and do you not care,</w:t>
      </w:r>
    </w:p>
    <w:p>
      <w:r>
        <w:rPr>
          <w:rFonts w:ascii="Arial" w:hAnsi="Arial" w:eastAsia="Arial"/>
          <w:b w:val="0"/>
          <w:sz w:val="22"/>
        </w:rPr>
        <w:t>because for love you have no time you say,</w:t>
      </w:r>
    </w:p>
    <w:p>
      <w:r>
        <w:rPr>
          <w:rFonts w:ascii="Arial" w:hAnsi="Arial" w:eastAsia="Arial"/>
          <w:b w:val="0"/>
          <w:sz w:val="22"/>
        </w:rPr>
        <w:t>and you are fine you say,</w:t>
      </w:r>
    </w:p>
    <w:p>
      <w:r>
        <w:rPr>
          <w:rFonts w:ascii="Arial" w:hAnsi="Arial" w:eastAsia="Arial"/>
          <w:b w:val="0"/>
          <w:sz w:val="22"/>
        </w:rPr>
        <w:t>behind the walls,</w:t>
      </w:r>
    </w:p>
    <w:p>
      <w:r>
        <w:rPr>
          <w:rFonts w:ascii="Arial" w:hAnsi="Arial" w:eastAsia="Arial"/>
          <w:b w:val="0"/>
          <w:sz w:val="22"/>
        </w:rPr>
        <w:t>and the battlements of the castle in your mind,</w:t>
      </w:r>
    </w:p>
    <w:p>
      <w:r>
        <w:rPr>
          <w:rFonts w:ascii="Arial" w:hAnsi="Arial" w:eastAsia="Arial"/>
          <w:b w:val="0"/>
          <w:sz w:val="22"/>
        </w:rPr>
        <w:t>hiding from love of about which you say,</w:t>
      </w:r>
    </w:p>
    <w:p>
      <w:r>
        <w:rPr>
          <w:rFonts w:ascii="Arial" w:hAnsi="Arial" w:eastAsia="Arial"/>
          <w:b w:val="0"/>
          <w:sz w:val="22"/>
        </w:rPr>
        <w:t>never again,</w:t>
      </w:r>
    </w:p>
    <w:p>
      <w:r>
        <w:rPr>
          <w:rFonts w:ascii="Arial" w:hAnsi="Arial" w:eastAsia="Arial"/>
          <w:b w:val="0"/>
          <w:sz w:val="22"/>
        </w:rPr>
        <w:t>never again will I care,</w:t>
      </w:r>
    </w:p>
    <w:p>
      <w:r>
        <w:rPr>
          <w:rFonts w:ascii="Arial" w:hAnsi="Arial" w:eastAsia="Arial"/>
          <w:b w:val="0"/>
          <w:sz w:val="22"/>
        </w:rPr>
        <w:t>never again will I care for love,</w:t>
      </w:r>
    </w:p>
    <w:p>
      <w:r>
        <w:rPr>
          <w:rFonts w:ascii="Arial" w:hAnsi="Arial" w:eastAsia="Arial"/>
          <w:b w:val="0"/>
          <w:sz w:val="22"/>
        </w:rPr>
        <w:t>any coming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