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Castle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ruins of the castle,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walk the grounds,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look at the battlements,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imagine the battle sounds,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now, it sounds romantic,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is not,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in medieval ages past,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such destructive and brutal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spilled such blood as was the want,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when thine enemies wanted you dead,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little choice you had,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to fight with all you had got,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trebuchets, and battering rams,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bows and arrows and swords,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quickly death came,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the ruins of the castle still 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are remembered once 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names of the battles are remembered,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fallen,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dead by name,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by name are mostly not remembered anymore.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