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Cast the light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cast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saw the shadows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her, the lady I love sat on the chair in a pensive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the look of ponderance upon her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the look of distance in her eyes and a look of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look of fortitude.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smile,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it all in because she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dreams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elsewhere,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on the other side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she is in her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thousands of miles away in another lifetime,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flowers in the vase beside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yellow and aglow,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has a bunch of flowers in her hands of many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has her hair in ringlets,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lonely teardrop upon her cheek,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threatening to burst upon her delicate soul.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fix the aperture,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button down on the camera.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frozen in time.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life of a photographer,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smile from me to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smiles at me and breaks out of the temporary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gets up and kisses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love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muse.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kisses me, and she holds me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scent of her is so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lost in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thoughts of work they just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kisses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kisses me again and off to the restaurant happily we go.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