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Carved</w:t>
      </w:r>
    </w:p>
    <w:p/>
    <w:p>
      <w:r>
        <w:rPr>
          <w:rFonts w:ascii="Arial" w:hAnsi="Arial" w:eastAsia="Arial"/>
          <w:b w:val="0"/>
          <w:sz w:val="22"/>
        </w:rPr>
        <w:t>Carved in with a din the letters on a stone,</w:t>
      </w:r>
    </w:p>
    <w:p>
      <w:r>
        <w:rPr>
          <w:rFonts w:ascii="Arial" w:hAnsi="Arial" w:eastAsia="Arial"/>
          <w:b w:val="0"/>
          <w:sz w:val="22"/>
        </w:rPr>
        <w:t>the Rosetta stone,</w:t>
      </w:r>
    </w:p>
    <w:p>
      <w:r>
        <w:rPr>
          <w:rFonts w:ascii="Arial" w:hAnsi="Arial" w:eastAsia="Arial"/>
          <w:b w:val="0"/>
          <w:sz w:val="22"/>
        </w:rPr>
        <w:t>contains two languages from ancient history,</w:t>
      </w:r>
    </w:p>
    <w:p>
      <w:r>
        <w:rPr>
          <w:rFonts w:ascii="Arial" w:hAnsi="Arial" w:eastAsia="Arial"/>
          <w:b w:val="0"/>
          <w:sz w:val="22"/>
        </w:rPr>
        <w:t>and it fascinates me,</w:t>
      </w:r>
    </w:p>
    <w:p>
      <w:r>
        <w:rPr>
          <w:rFonts w:ascii="Arial" w:hAnsi="Arial" w:eastAsia="Arial"/>
          <w:b w:val="0"/>
          <w:sz w:val="22"/>
        </w:rPr>
        <w:t>for the evolution of language is incredible,</w:t>
      </w:r>
    </w:p>
    <w:p>
      <w:r>
        <w:rPr>
          <w:rFonts w:ascii="Arial" w:hAnsi="Arial" w:eastAsia="Arial"/>
          <w:b w:val="0"/>
          <w:sz w:val="22"/>
        </w:rPr>
        <w:t>and anything can be covered,</w:t>
      </w:r>
    </w:p>
    <w:p>
      <w:r>
        <w:rPr>
          <w:rFonts w:ascii="Arial" w:hAnsi="Arial" w:eastAsia="Arial"/>
          <w:b w:val="0"/>
          <w:sz w:val="22"/>
        </w:rPr>
        <w:t>with whichever letters of the alphabet that you use,</w:t>
      </w:r>
    </w:p>
    <w:p>
      <w:r>
        <w:rPr>
          <w:rFonts w:ascii="Arial" w:hAnsi="Arial" w:eastAsia="Arial"/>
          <w:b w:val="0"/>
          <w:sz w:val="22"/>
        </w:rPr>
        <w:t>and this expressiveness, has for thousands of years,</w:t>
      </w:r>
    </w:p>
    <w:p>
      <w:r>
        <w:rPr>
          <w:rFonts w:ascii="Arial" w:hAnsi="Arial" w:eastAsia="Arial"/>
          <w:b w:val="0"/>
          <w:sz w:val="22"/>
        </w:rPr>
        <w:t>brought us so many stories in the news,</w:t>
      </w:r>
    </w:p>
    <w:p>
      <w:r>
        <w:rPr>
          <w:rFonts w:ascii="Arial" w:hAnsi="Arial" w:eastAsia="Arial"/>
          <w:b w:val="0"/>
          <w:sz w:val="22"/>
        </w:rPr>
        <w:t>but will we remember the technology today,</w:t>
      </w:r>
    </w:p>
    <w:p>
      <w:r>
        <w:rPr>
          <w:rFonts w:ascii="Arial" w:hAnsi="Arial" w:eastAsia="Arial"/>
          <w:b w:val="0"/>
          <w:sz w:val="22"/>
        </w:rPr>
        <w:t>and the letters that may carry the modern equivalent,</w:t>
      </w:r>
    </w:p>
    <w:p>
      <w:r>
        <w:rPr>
          <w:rFonts w:ascii="Arial" w:hAnsi="Arial" w:eastAsia="Arial"/>
          <w:b w:val="0"/>
          <w:sz w:val="22"/>
        </w:rPr>
        <w:t>but without electricity what good would technology be,</w:t>
      </w:r>
    </w:p>
    <w:p>
      <w:r>
        <w:rPr>
          <w:rFonts w:ascii="Arial" w:hAnsi="Arial" w:eastAsia="Arial"/>
          <w:b w:val="0"/>
          <w:sz w:val="22"/>
        </w:rPr>
        <w:t>because if there are world disasters,</w:t>
      </w:r>
    </w:p>
    <w:p>
      <w:r>
        <w:rPr>
          <w:rFonts w:ascii="Arial" w:hAnsi="Arial" w:eastAsia="Arial"/>
          <w:b w:val="0"/>
          <w:sz w:val="22"/>
        </w:rPr>
        <w:t>and billions of lives lost,</w:t>
      </w:r>
    </w:p>
    <w:p>
      <w:r>
        <w:rPr>
          <w:rFonts w:ascii="Arial" w:hAnsi="Arial" w:eastAsia="Arial"/>
          <w:b w:val="0"/>
          <w:sz w:val="22"/>
        </w:rPr>
        <w:t>and our infrastructure destroyed,</w:t>
      </w:r>
    </w:p>
    <w:p>
      <w:r>
        <w:rPr>
          <w:rFonts w:ascii="Arial" w:hAnsi="Arial" w:eastAsia="Arial"/>
          <w:b w:val="0"/>
          <w:sz w:val="22"/>
        </w:rPr>
        <w:t>without electricity, and most of our educational tools,</w:t>
      </w:r>
    </w:p>
    <w:p>
      <w:r>
        <w:rPr>
          <w:rFonts w:ascii="Arial" w:hAnsi="Arial" w:eastAsia="Arial"/>
          <w:b w:val="0"/>
          <w:sz w:val="22"/>
        </w:rPr>
        <w:t>will our knowledge just disappear for eternity?</w:t>
      </w:r>
    </w:p>
    <w:p>
      <w:r>
        <w:rPr>
          <w:rFonts w:ascii="Arial" w:hAnsi="Arial" w:eastAsia="Arial"/>
          <w:b w:val="0"/>
          <w:sz w:val="22"/>
        </w:rPr>
        <w:t>He thought he was Hieronymus Bosch</w:t>
      </w:r>
    </w:p>
    <w:p>
      <w:r>
        <w:rPr>
          <w:rFonts w:ascii="Arial" w:hAnsi="Arial" w:eastAsia="Arial"/>
          <w:b w:val="0"/>
          <w:sz w:val="22"/>
        </w:rPr>
        <w:t>He thought he was Hieronymus Bosch,</w:t>
      </w:r>
    </w:p>
    <w:p>
      <w:r>
        <w:rPr>
          <w:rFonts w:ascii="Arial" w:hAnsi="Arial" w:eastAsia="Arial"/>
          <w:b w:val="0"/>
          <w:sz w:val="22"/>
        </w:rPr>
        <w:t>he painted with his mind and his words,</w:t>
      </w:r>
    </w:p>
    <w:p>
      <w:r>
        <w:rPr>
          <w:rFonts w:ascii="Arial" w:hAnsi="Arial" w:eastAsia="Arial"/>
          <w:b w:val="0"/>
          <w:sz w:val="22"/>
        </w:rPr>
        <w:t>and he scared away people with expressive haste,</w:t>
      </w:r>
    </w:p>
    <w:p>
      <w:r>
        <w:rPr>
          <w:rFonts w:ascii="Arial" w:hAnsi="Arial" w:eastAsia="Arial"/>
          <w:b w:val="0"/>
          <w:sz w:val="22"/>
        </w:rPr>
        <w:t>for he had a peculiar taste,</w:t>
      </w:r>
    </w:p>
    <w:p>
      <w:r>
        <w:rPr>
          <w:rFonts w:ascii="Arial" w:hAnsi="Arial" w:eastAsia="Arial"/>
          <w:b w:val="0"/>
          <w:sz w:val="22"/>
        </w:rPr>
        <w:t>and there is no accounting for some,</w:t>
      </w:r>
    </w:p>
    <w:p>
      <w:r>
        <w:rPr>
          <w:rFonts w:ascii="Arial" w:hAnsi="Arial" w:eastAsia="Arial"/>
          <w:b w:val="0"/>
          <w:sz w:val="22"/>
        </w:rPr>
        <w:t>for so it is that life is coloured,</w:t>
      </w:r>
    </w:p>
    <w:p>
      <w:r>
        <w:rPr>
          <w:rFonts w:ascii="Arial" w:hAnsi="Arial" w:eastAsia="Arial"/>
          <w:b w:val="0"/>
          <w:sz w:val="22"/>
        </w:rPr>
        <w:t>in a detrimental way and he confused the people,</w:t>
      </w:r>
    </w:p>
    <w:p>
      <w:r>
        <w:rPr>
          <w:rFonts w:ascii="Arial" w:hAnsi="Arial" w:eastAsia="Arial"/>
          <w:b w:val="0"/>
          <w:sz w:val="22"/>
        </w:rPr>
        <w:t>the people that he knew,</w:t>
      </w:r>
    </w:p>
    <w:p>
      <w:r>
        <w:rPr>
          <w:rFonts w:ascii="Arial" w:hAnsi="Arial" w:eastAsia="Arial"/>
          <w:b w:val="0"/>
          <w:sz w:val="22"/>
        </w:rPr>
        <w:t>and he painted darkly his life upon the Earth,</w:t>
      </w:r>
    </w:p>
    <w:p>
      <w:r>
        <w:rPr>
          <w:rFonts w:ascii="Arial" w:hAnsi="Arial" w:eastAsia="Arial"/>
          <w:b w:val="0"/>
          <w:sz w:val="22"/>
        </w:rPr>
        <w:t>but though he lived in the light,</w:t>
      </w:r>
    </w:p>
    <w:p>
      <w:r>
        <w:rPr>
          <w:rFonts w:ascii="Arial" w:hAnsi="Arial" w:eastAsia="Arial"/>
          <w:b w:val="0"/>
          <w:sz w:val="22"/>
        </w:rPr>
        <w:t>the dark was an act in his play,</w:t>
      </w:r>
    </w:p>
    <w:p>
      <w:r>
        <w:rPr>
          <w:rFonts w:ascii="Arial" w:hAnsi="Arial" w:eastAsia="Arial"/>
          <w:b w:val="0"/>
          <w:sz w:val="22"/>
        </w:rPr>
        <w:t>and no one trusted him,</w:t>
      </w:r>
    </w:p>
    <w:p>
      <w:r>
        <w:rPr>
          <w:rFonts w:ascii="Arial" w:hAnsi="Arial" w:eastAsia="Arial"/>
          <w:b w:val="0"/>
          <w:sz w:val="22"/>
        </w:rPr>
        <w:t>because they thought he had machiavellian ways,</w:t>
      </w:r>
    </w:p>
    <w:p>
      <w:r>
        <w:rPr>
          <w:rFonts w:ascii="Arial" w:hAnsi="Arial" w:eastAsia="Arial"/>
          <w:b w:val="0"/>
          <w:sz w:val="22"/>
        </w:rPr>
        <w:t>and they thought he thought he was Hieronymus Bosch,</w:t>
      </w:r>
    </w:p>
    <w:p>
      <w:r>
        <w:rPr>
          <w:rFonts w:ascii="Arial" w:hAnsi="Arial" w:eastAsia="Arial"/>
          <w:b w:val="0"/>
          <w:sz w:val="22"/>
        </w:rPr>
        <w:t>and life is better if you say what you mean,</w:t>
      </w:r>
    </w:p>
    <w:p>
      <w:r>
        <w:rPr>
          <w:rFonts w:ascii="Arial" w:hAnsi="Arial" w:eastAsia="Arial"/>
          <w:b w:val="0"/>
          <w:sz w:val="22"/>
        </w:rPr>
        <w:t>and you mean what you say.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