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Carry me over the river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Carry me over the river, to where I may lay,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gently under the blue sky,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dream the day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under the gentle clouds come what may,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wander through the meadows,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such lofty summer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the beauty of the flowers,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amongst the fields of hay where with you my darling,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my heart does float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there, enraptured by your charms,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captured by the smile upon your face,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now, I shall not want,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shall not want when I am in your arms,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see heaven in your face.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