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Cancer</w:t>
      </w:r>
    </w:p>
    <w:p/>
    <w:p>
      <w:r>
        <w:rPr>
          <w:rFonts w:ascii="Arial" w:hAnsi="Arial" w:eastAsia="Arial"/>
          <w:b w:val="0"/>
          <w:sz w:val="22"/>
        </w:rPr>
        <w:t>This sickening thing,</w:t>
      </w:r>
    </w:p>
    <w:p>
      <w:r>
        <w:rPr>
          <w:rFonts w:ascii="Arial" w:hAnsi="Arial" w:eastAsia="Arial"/>
          <w:b w:val="0"/>
          <w:sz w:val="22"/>
        </w:rPr>
        <w:t>this cancer that deprives you of life so slowly,</w:t>
      </w:r>
    </w:p>
    <w:p>
      <w:r>
        <w:rPr>
          <w:rFonts w:ascii="Arial" w:hAnsi="Arial" w:eastAsia="Arial"/>
          <w:b w:val="0"/>
          <w:sz w:val="22"/>
        </w:rPr>
        <w:t>and quickly is such a vicious thing,</w:t>
      </w:r>
    </w:p>
    <w:p>
      <w:r>
        <w:rPr>
          <w:rFonts w:ascii="Arial" w:hAnsi="Arial" w:eastAsia="Arial"/>
          <w:b w:val="0"/>
          <w:sz w:val="22"/>
        </w:rPr>
        <w:t>yes, this cancer appearing from out of nowhere,</w:t>
      </w:r>
    </w:p>
    <w:p>
      <w:r>
        <w:rPr>
          <w:rFonts w:ascii="Arial" w:hAnsi="Arial" w:eastAsia="Arial"/>
          <w:b w:val="0"/>
          <w:sz w:val="22"/>
        </w:rPr>
        <w:t>as if a mystery,</w:t>
      </w:r>
    </w:p>
    <w:p>
      <w:r>
        <w:rPr>
          <w:rFonts w:ascii="Arial" w:hAnsi="Arial" w:eastAsia="Arial"/>
          <w:b w:val="0"/>
          <w:sz w:val="22"/>
        </w:rPr>
        <w:t>a surprise but not much of a surprise cancer,</w:t>
      </w:r>
    </w:p>
    <w:p>
      <w:r>
        <w:rPr>
          <w:rFonts w:ascii="Arial" w:hAnsi="Arial" w:eastAsia="Arial"/>
          <w:b w:val="0"/>
          <w:sz w:val="22"/>
        </w:rPr>
        <w:t>because it inflicts itself upon a large number of societies,</w:t>
      </w:r>
    </w:p>
    <w:p>
      <w:r>
        <w:rPr>
          <w:rFonts w:ascii="Arial" w:hAnsi="Arial" w:eastAsia="Arial"/>
          <w:b w:val="0"/>
          <w:sz w:val="22"/>
        </w:rPr>
        <w:t>yes, cancer, such an unwelcome thing,</w:t>
      </w:r>
    </w:p>
    <w:p>
      <w:r>
        <w:rPr>
          <w:rFonts w:ascii="Arial" w:hAnsi="Arial" w:eastAsia="Arial"/>
          <w:b w:val="0"/>
          <w:sz w:val="22"/>
        </w:rPr>
        <w:t>cancer, cancer that invades you and pervades your being,</w:t>
      </w:r>
    </w:p>
    <w:p>
      <w:r>
        <w:rPr>
          <w:rFonts w:ascii="Arial" w:hAnsi="Arial" w:eastAsia="Arial"/>
          <w:b w:val="0"/>
          <w:sz w:val="22"/>
        </w:rPr>
        <w:t>with the sickness that it brings,</w:t>
      </w:r>
    </w:p>
    <w:p>
      <w:r>
        <w:rPr>
          <w:rFonts w:ascii="Arial" w:hAnsi="Arial" w:eastAsia="Arial"/>
          <w:b w:val="0"/>
          <w:sz w:val="22"/>
        </w:rPr>
        <w:t>yes, cancer you despicable thing,</w:t>
      </w:r>
    </w:p>
    <w:p>
      <w:r>
        <w:rPr>
          <w:rFonts w:ascii="Arial" w:hAnsi="Arial" w:eastAsia="Arial"/>
          <w:b w:val="0"/>
          <w:sz w:val="22"/>
        </w:rPr>
        <w:t>arriving with such shock, horror, and fragility,</w:t>
      </w:r>
    </w:p>
    <w:p>
      <w:r>
        <w:rPr>
          <w:rFonts w:ascii="Arial" w:hAnsi="Arial" w:eastAsia="Arial"/>
          <w:b w:val="0"/>
          <w:sz w:val="22"/>
        </w:rPr>
        <w:t>and tragedy and devastation after diagnosis,</w:t>
      </w:r>
    </w:p>
    <w:p>
      <w:r>
        <w:rPr>
          <w:rFonts w:ascii="Arial" w:hAnsi="Arial" w:eastAsia="Arial"/>
          <w:b w:val="0"/>
          <w:sz w:val="22"/>
        </w:rPr>
        <w:t>a diagnosis that leaves families left reeling,</w:t>
      </w:r>
    </w:p>
    <w:p>
      <w:r>
        <w:rPr>
          <w:rFonts w:ascii="Arial" w:hAnsi="Arial" w:eastAsia="Arial"/>
          <w:b w:val="0"/>
          <w:sz w:val="22"/>
        </w:rPr>
        <w:t>from the illness that lives inside a loved one,</w:t>
      </w:r>
    </w:p>
    <w:p>
      <w:r>
        <w:rPr>
          <w:rFonts w:ascii="Arial" w:hAnsi="Arial" w:eastAsia="Arial"/>
          <w:b w:val="0"/>
          <w:sz w:val="22"/>
        </w:rPr>
        <w:t>a fellow human being,</w:t>
      </w:r>
    </w:p>
    <w:p>
      <w:r>
        <w:rPr>
          <w:rFonts w:ascii="Arial" w:hAnsi="Arial" w:eastAsia="Arial"/>
          <w:b w:val="0"/>
          <w:sz w:val="22"/>
        </w:rPr>
        <w:t>a human being whose life was previously fully lived,</w:t>
      </w:r>
    </w:p>
    <w:p>
      <w:r>
        <w:rPr>
          <w:rFonts w:ascii="Arial" w:hAnsi="Arial" w:eastAsia="Arial"/>
          <w:b w:val="0"/>
          <w:sz w:val="22"/>
        </w:rPr>
        <w:t>and lived to the full,</w:t>
      </w:r>
    </w:p>
    <w:p>
      <w:r>
        <w:rPr>
          <w:rFonts w:ascii="Arial" w:hAnsi="Arial" w:eastAsia="Arial"/>
          <w:b w:val="0"/>
          <w:sz w:val="22"/>
        </w:rPr>
        <w:t>and whose life is so suddenly on the edge,</w:t>
      </w:r>
    </w:p>
    <w:p>
      <w:r>
        <w:rPr>
          <w:rFonts w:ascii="Arial" w:hAnsi="Arial" w:eastAsia="Arial"/>
          <w:b w:val="0"/>
          <w:sz w:val="22"/>
        </w:rPr>
        <w:t>never knowing when the end will be.</w:t>
      </w:r>
    </w:p>
    <w:p>
      <w:r>
        <w:rPr>
          <w:rFonts w:ascii="Arial" w:hAnsi="Arial" w:eastAsia="Arial"/>
          <w:b w:val="0"/>
          <w:sz w:val="22"/>
        </w:rPr>
        <w:t>Cancer, oh, how it sickens you, and it rips apart your family,</w:t>
      </w:r>
    </w:p>
    <w:p>
      <w:r>
        <w:rPr>
          <w:rFonts w:ascii="Arial" w:hAnsi="Arial" w:eastAsia="Arial"/>
          <w:b w:val="0"/>
          <w:sz w:val="22"/>
        </w:rPr>
        <w:t>and though you get all the treatment you can,</w:t>
      </w:r>
    </w:p>
    <w:p>
      <w:r>
        <w:rPr>
          <w:rFonts w:ascii="Arial" w:hAnsi="Arial" w:eastAsia="Arial"/>
          <w:b w:val="0"/>
          <w:sz w:val="22"/>
        </w:rPr>
        <w:t>from the best doctors and the nurses there are,</w:t>
      </w:r>
    </w:p>
    <w:p>
      <w:r>
        <w:rPr>
          <w:rFonts w:ascii="Arial" w:hAnsi="Arial" w:eastAsia="Arial"/>
          <w:b w:val="0"/>
          <w:sz w:val="22"/>
        </w:rPr>
        <w:t>it is what it is, and life could end who knows when,</w:t>
      </w:r>
    </w:p>
    <w:p>
      <w:r>
        <w:rPr>
          <w:rFonts w:ascii="Arial" w:hAnsi="Arial" w:eastAsia="Arial"/>
          <w:b w:val="0"/>
          <w:sz w:val="22"/>
        </w:rPr>
        <w:t>and life could end so suddenly and rapidly,</w:t>
      </w:r>
    </w:p>
    <w:p>
      <w:r>
        <w:rPr>
          <w:rFonts w:ascii="Arial" w:hAnsi="Arial" w:eastAsia="Arial"/>
          <w:b w:val="0"/>
          <w:sz w:val="22"/>
        </w:rPr>
        <w:t>and though we can hope for longer life,</w:t>
      </w:r>
    </w:p>
    <w:p>
      <w:r>
        <w:rPr>
          <w:rFonts w:ascii="Arial" w:hAnsi="Arial" w:eastAsia="Arial"/>
          <w:b w:val="0"/>
          <w:sz w:val="22"/>
        </w:rPr>
        <w:t>we are probably kidding ourselves,</w:t>
      </w:r>
    </w:p>
    <w:p>
      <w:r>
        <w:rPr>
          <w:rFonts w:ascii="Arial" w:hAnsi="Arial" w:eastAsia="Arial"/>
          <w:b w:val="0"/>
          <w:sz w:val="22"/>
        </w:rPr>
        <w:t>and will probably have a shorter life,</w:t>
      </w:r>
    </w:p>
    <w:p>
      <w:r>
        <w:rPr>
          <w:rFonts w:ascii="Arial" w:hAnsi="Arial" w:eastAsia="Arial"/>
          <w:b w:val="0"/>
          <w:sz w:val="22"/>
        </w:rPr>
        <w:t>than anyone could have ever wished.</w:t>
      </w:r>
    </w:p>
    <w:p>
      <w:r>
        <w:rPr>
          <w:rFonts w:ascii="Arial" w:hAnsi="Arial" w:eastAsia="Arial"/>
          <w:b w:val="0"/>
          <w:sz w:val="22"/>
        </w:rPr>
        <w:t>Oh, cancer,</w:t>
      </w:r>
    </w:p>
    <w:p>
      <w:r>
        <w:rPr>
          <w:rFonts w:ascii="Arial" w:hAnsi="Arial" w:eastAsia="Arial"/>
          <w:b w:val="0"/>
          <w:sz w:val="22"/>
        </w:rPr>
        <w:t>such a terrible thing and with such destruction all around.</w:t>
      </w:r>
    </w:p>
    <w:p>
      <w:r>
        <w:rPr>
          <w:rFonts w:ascii="Arial" w:hAnsi="Arial" w:eastAsia="Arial"/>
          <w:b w:val="0"/>
          <w:sz w:val="22"/>
        </w:rPr>
        <w:t>You try to hope for the best,</w:t>
      </w:r>
    </w:p>
    <w:p>
      <w:r>
        <w:rPr>
          <w:rFonts w:ascii="Arial" w:hAnsi="Arial" w:eastAsia="Arial"/>
          <w:b w:val="0"/>
          <w:sz w:val="22"/>
        </w:rPr>
        <w:t>and there is therapy,</w:t>
      </w:r>
    </w:p>
    <w:p>
      <w:r>
        <w:rPr>
          <w:rFonts w:ascii="Arial" w:hAnsi="Arial" w:eastAsia="Arial"/>
          <w:b w:val="0"/>
          <w:sz w:val="22"/>
        </w:rPr>
        <w:t>radiotherapy and chemotherapy,</w:t>
      </w:r>
    </w:p>
    <w:p>
      <w:r>
        <w:rPr>
          <w:rFonts w:ascii="Arial" w:hAnsi="Arial" w:eastAsia="Arial"/>
          <w:b w:val="0"/>
          <w:sz w:val="22"/>
        </w:rPr>
        <w:t>and so much sickness and weakness,</w:t>
      </w:r>
    </w:p>
    <w:p>
      <w:r>
        <w:rPr>
          <w:rFonts w:ascii="Arial" w:hAnsi="Arial" w:eastAsia="Arial"/>
          <w:b w:val="0"/>
          <w:sz w:val="22"/>
        </w:rPr>
        <w:t>that the pain never ends,</w:t>
      </w:r>
    </w:p>
    <w:p>
      <w:r>
        <w:rPr>
          <w:rFonts w:ascii="Arial" w:hAnsi="Arial" w:eastAsia="Arial"/>
          <w:b w:val="0"/>
          <w:sz w:val="22"/>
        </w:rPr>
        <w:t>and with so many tears,</w:t>
      </w:r>
    </w:p>
    <w:p>
      <w:r>
        <w:rPr>
          <w:rFonts w:ascii="Arial" w:hAnsi="Arial" w:eastAsia="Arial"/>
          <w:b w:val="0"/>
          <w:sz w:val="22"/>
        </w:rPr>
        <w:t>tears in the eyes of families,</w:t>
      </w:r>
    </w:p>
    <w:p>
      <w:r>
        <w:rPr>
          <w:rFonts w:ascii="Arial" w:hAnsi="Arial" w:eastAsia="Arial"/>
          <w:b w:val="0"/>
          <w:sz w:val="22"/>
        </w:rPr>
        <w:t>tears in the eyes of mothers and fathers,</w:t>
      </w:r>
    </w:p>
    <w:p>
      <w:r>
        <w:rPr>
          <w:rFonts w:ascii="Arial" w:hAnsi="Arial" w:eastAsia="Arial"/>
          <w:b w:val="0"/>
          <w:sz w:val="22"/>
        </w:rPr>
        <w:t>and sisters, brothers, nieces, and nephews,</w:t>
      </w:r>
    </w:p>
    <w:p>
      <w:r>
        <w:rPr>
          <w:rFonts w:ascii="Arial" w:hAnsi="Arial" w:eastAsia="Arial"/>
          <w:b w:val="0"/>
          <w:sz w:val="22"/>
        </w:rPr>
        <w:t>and uncles, aunts, and grandparents,</w:t>
      </w:r>
    </w:p>
    <w:p>
      <w:r>
        <w:rPr>
          <w:rFonts w:ascii="Arial" w:hAnsi="Arial" w:eastAsia="Arial"/>
          <w:b w:val="0"/>
          <w:sz w:val="22"/>
        </w:rPr>
        <w:t>and great grandparents and friends,</w:t>
      </w:r>
    </w:p>
    <w:p>
      <w:r>
        <w:rPr>
          <w:rFonts w:ascii="Arial" w:hAnsi="Arial" w:eastAsia="Arial"/>
          <w:b w:val="0"/>
          <w:sz w:val="22"/>
        </w:rPr>
        <w:t>cancer, cancer, what a terrible thing it is,</w:t>
      </w:r>
    </w:p>
    <w:p>
      <w:r>
        <w:rPr>
          <w:rFonts w:ascii="Arial" w:hAnsi="Arial" w:eastAsia="Arial"/>
          <w:b w:val="0"/>
          <w:sz w:val="22"/>
        </w:rPr>
        <w:t>a traumatising evil inside,</w:t>
      </w:r>
    </w:p>
    <w:p>
      <w:r>
        <w:rPr>
          <w:rFonts w:ascii="Arial" w:hAnsi="Arial" w:eastAsia="Arial"/>
          <w:b w:val="0"/>
          <w:sz w:val="22"/>
        </w:rPr>
        <w:t>that clings to life with all it has to cling,</w:t>
      </w:r>
    </w:p>
    <w:p>
      <w:r>
        <w:rPr>
          <w:rFonts w:ascii="Arial" w:hAnsi="Arial" w:eastAsia="Arial"/>
          <w:b w:val="0"/>
          <w:sz w:val="22"/>
        </w:rPr>
        <w:t>and though we invest in new medicine,</w:t>
      </w:r>
    </w:p>
    <w:p>
      <w:r>
        <w:rPr>
          <w:rFonts w:ascii="Arial" w:hAnsi="Arial" w:eastAsia="Arial"/>
          <w:b w:val="0"/>
          <w:sz w:val="22"/>
        </w:rPr>
        <w:t>cancer shifts and changes and bends,</w:t>
      </w:r>
    </w:p>
    <w:p>
      <w:r>
        <w:rPr>
          <w:rFonts w:ascii="Arial" w:hAnsi="Arial" w:eastAsia="Arial"/>
          <w:b w:val="0"/>
          <w:sz w:val="22"/>
        </w:rPr>
        <w:t>and it fights for its survival, cancer,</w:t>
      </w:r>
    </w:p>
    <w:p>
      <w:r>
        <w:rPr>
          <w:rFonts w:ascii="Arial" w:hAnsi="Arial" w:eastAsia="Arial"/>
          <w:b w:val="0"/>
          <w:sz w:val="22"/>
        </w:rPr>
        <w:t>cancer it truly knows how to defend,</w:t>
      </w:r>
    </w:p>
    <w:p>
      <w:r>
        <w:rPr>
          <w:rFonts w:ascii="Arial" w:hAnsi="Arial" w:eastAsia="Arial"/>
          <w:b w:val="0"/>
          <w:sz w:val="22"/>
        </w:rPr>
        <w:t>and it is a sickening feeling when people are first diagnosed,</w:t>
      </w:r>
    </w:p>
    <w:p>
      <w:r>
        <w:rPr>
          <w:rFonts w:ascii="Arial" w:hAnsi="Arial" w:eastAsia="Arial"/>
          <w:b w:val="0"/>
          <w:sz w:val="22"/>
        </w:rPr>
        <w:t>and the shock and the pain, it drags on and on until the end,</w:t>
      </w:r>
    </w:p>
    <w:p>
      <w:r>
        <w:rPr>
          <w:rFonts w:ascii="Arial" w:hAnsi="Arial" w:eastAsia="Arial"/>
          <w:b w:val="0"/>
          <w:sz w:val="22"/>
        </w:rPr>
        <w:t>cancer, cancer, when will it end,</w:t>
      </w:r>
    </w:p>
    <w:p>
      <w:r>
        <w:rPr>
          <w:rFonts w:ascii="Arial" w:hAnsi="Arial" w:eastAsia="Arial"/>
          <w:b w:val="0"/>
          <w:sz w:val="22"/>
        </w:rPr>
        <w:t>cancer, when will it cease to be,</w:t>
      </w:r>
    </w:p>
    <w:p>
      <w:r>
        <w:rPr>
          <w:rFonts w:ascii="Arial" w:hAnsi="Arial" w:eastAsia="Arial"/>
          <w:b w:val="0"/>
          <w:sz w:val="22"/>
        </w:rPr>
        <w:t>when will it be eradicated by humanity,</w:t>
      </w:r>
    </w:p>
    <w:p>
      <w:r>
        <w:rPr>
          <w:rFonts w:ascii="Arial" w:hAnsi="Arial" w:eastAsia="Arial"/>
          <w:b w:val="0"/>
          <w:sz w:val="22"/>
        </w:rPr>
        <w:t>now, I really wish I knew, but cancer has no time,</w:t>
      </w:r>
    </w:p>
    <w:p>
      <w:r>
        <w:rPr>
          <w:rFonts w:ascii="Arial" w:hAnsi="Arial" w:eastAsia="Arial"/>
          <w:b w:val="0"/>
          <w:sz w:val="22"/>
        </w:rPr>
        <w:t>and no timetable,</w:t>
      </w:r>
    </w:p>
    <w:p>
      <w:r>
        <w:rPr>
          <w:rFonts w:ascii="Arial" w:hAnsi="Arial" w:eastAsia="Arial"/>
          <w:b w:val="0"/>
          <w:sz w:val="22"/>
        </w:rPr>
        <w:t>and cancer will never make amends,</w:t>
      </w:r>
    </w:p>
    <w:p>
      <w:r>
        <w:rPr>
          <w:rFonts w:ascii="Arial" w:hAnsi="Arial" w:eastAsia="Arial"/>
          <w:b w:val="0"/>
          <w:sz w:val="22"/>
        </w:rPr>
        <w:t>and cancer, cancer will never be your friend.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