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Can you do this</w:t>
      </w:r>
    </w:p>
    <w:p/>
    <w:p>
      <w:r>
        <w:rPr>
          <w:rFonts w:ascii="Arial" w:hAnsi="Arial" w:eastAsia="Arial"/>
          <w:b w:val="0"/>
          <w:sz w:val="22"/>
        </w:rPr>
        <w:t>Can you do this,</w:t>
      </w:r>
    </w:p>
    <w:p>
      <w:r>
        <w:rPr>
          <w:rFonts w:ascii="Arial" w:hAnsi="Arial" w:eastAsia="Arial"/>
          <w:b w:val="0"/>
          <w:sz w:val="22"/>
        </w:rPr>
        <w:t>And can you do that,</w:t>
      </w:r>
    </w:p>
    <w:p>
      <w:r>
        <w:rPr>
          <w:rFonts w:ascii="Arial" w:hAnsi="Arial" w:eastAsia="Arial"/>
          <w:b w:val="0"/>
          <w:sz w:val="22"/>
        </w:rPr>
        <w:t>you ask and you ask but I am not an acrobat,</w:t>
      </w:r>
    </w:p>
    <w:p>
      <w:r>
        <w:rPr>
          <w:rFonts w:ascii="Arial" w:hAnsi="Arial" w:eastAsia="Arial"/>
          <w:b w:val="0"/>
          <w:sz w:val="22"/>
        </w:rPr>
        <w:t>but you expect me to,</w:t>
      </w:r>
    </w:p>
    <w:p>
      <w:r>
        <w:rPr>
          <w:rFonts w:ascii="Arial" w:hAnsi="Arial" w:eastAsia="Arial"/>
          <w:b w:val="0"/>
          <w:sz w:val="22"/>
        </w:rPr>
        <w:t>bend over backwards and break my back,</w:t>
      </w:r>
    </w:p>
    <w:p>
      <w:r>
        <w:rPr>
          <w:rFonts w:ascii="Arial" w:hAnsi="Arial" w:eastAsia="Arial"/>
          <w:b w:val="0"/>
          <w:sz w:val="22"/>
        </w:rPr>
        <w:t>and there is no way it will happen,</w:t>
      </w:r>
    </w:p>
    <w:p>
      <w:r>
        <w:rPr>
          <w:rFonts w:ascii="Arial" w:hAnsi="Arial" w:eastAsia="Arial"/>
          <w:b w:val="0"/>
          <w:sz w:val="22"/>
        </w:rPr>
        <w:t>because I am sick of your bureaucratic act,</w:t>
      </w:r>
    </w:p>
    <w:p>
      <w:r>
        <w:rPr>
          <w:rFonts w:ascii="Arial" w:hAnsi="Arial" w:eastAsia="Arial"/>
          <w:b w:val="0"/>
          <w:sz w:val="22"/>
        </w:rPr>
        <w:t>and they help me not and get us nowhere fast,</w:t>
      </w:r>
    </w:p>
    <w:p>
      <w:r>
        <w:rPr>
          <w:rFonts w:ascii="Arial" w:hAnsi="Arial" w:eastAsia="Arial"/>
          <w:b w:val="0"/>
          <w:sz w:val="22"/>
        </w:rPr>
        <w:t>for you ramble on and waffle on upon the page,</w:t>
      </w:r>
    </w:p>
    <w:p>
      <w:r>
        <w:rPr>
          <w:rFonts w:ascii="Arial" w:hAnsi="Arial" w:eastAsia="Arial"/>
          <w:b w:val="0"/>
          <w:sz w:val="22"/>
        </w:rPr>
        <w:t>never advancing barely anything,</w:t>
      </w:r>
    </w:p>
    <w:p>
      <w:r>
        <w:rPr>
          <w:rFonts w:ascii="Arial" w:hAnsi="Arial" w:eastAsia="Arial"/>
          <w:b w:val="0"/>
          <w:sz w:val="22"/>
        </w:rPr>
        <w:t>and I am sick of that,</w:t>
      </w:r>
    </w:p>
    <w:p>
      <w:r>
        <w:rPr>
          <w:rFonts w:ascii="Arial" w:hAnsi="Arial" w:eastAsia="Arial"/>
          <w:b w:val="0"/>
          <w:sz w:val="22"/>
        </w:rPr>
        <w:t>but when are you going to listen,</w:t>
      </w:r>
    </w:p>
    <w:p>
      <w:r>
        <w:rPr>
          <w:rFonts w:ascii="Arial" w:hAnsi="Arial" w:eastAsia="Arial"/>
          <w:b w:val="0"/>
          <w:sz w:val="22"/>
        </w:rPr>
        <w:t>because nothing has changed for years,</w:t>
      </w:r>
    </w:p>
    <w:p>
      <w:r>
        <w:rPr>
          <w:rFonts w:ascii="Arial" w:hAnsi="Arial" w:eastAsia="Arial"/>
          <w:b w:val="0"/>
          <w:sz w:val="22"/>
        </w:rPr>
        <w:t>despite having many governments,</w:t>
      </w:r>
    </w:p>
    <w:p>
      <w:r>
        <w:rPr>
          <w:rFonts w:ascii="Arial" w:hAnsi="Arial" w:eastAsia="Arial"/>
          <w:b w:val="0"/>
          <w:sz w:val="22"/>
        </w:rPr>
        <w:t>governments who do not try hard enough,</w:t>
      </w:r>
    </w:p>
    <w:p>
      <w:r>
        <w:rPr>
          <w:rFonts w:ascii="Arial" w:hAnsi="Arial" w:eastAsia="Arial"/>
          <w:b w:val="0"/>
          <w:sz w:val="22"/>
        </w:rPr>
        <w:t>and I wish there was a tax on bureaucratic acts,</w:t>
      </w:r>
    </w:p>
    <w:p>
      <w:r>
        <w:rPr>
          <w:rFonts w:ascii="Arial" w:hAnsi="Arial" w:eastAsia="Arial"/>
          <w:b w:val="0"/>
          <w:sz w:val="22"/>
        </w:rPr>
        <w:t>because I have had it up to here,</w:t>
      </w:r>
    </w:p>
    <w:p>
      <w:r>
        <w:rPr>
          <w:rFonts w:ascii="Arial" w:hAnsi="Arial" w:eastAsia="Arial"/>
          <w:b w:val="0"/>
          <w:sz w:val="22"/>
        </w:rPr>
        <w:t>and I have had it up to here for years and years,</w:t>
      </w:r>
    </w:p>
    <w:p>
      <w:r>
        <w:rPr>
          <w:rFonts w:ascii="Arial" w:hAnsi="Arial" w:eastAsia="Arial"/>
          <w:b w:val="0"/>
          <w:sz w:val="22"/>
        </w:rPr>
        <w:t>and all I really want is some peace and quiet,</w:t>
      </w:r>
    </w:p>
    <w:p>
      <w:r>
        <w:rPr>
          <w:rFonts w:ascii="Arial" w:hAnsi="Arial" w:eastAsia="Arial"/>
          <w:b w:val="0"/>
          <w:sz w:val="22"/>
        </w:rPr>
        <w:t>and to be able to relax.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