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Calling you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Calling you.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Calling you an angel,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am calling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an angel,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flew to me from out of the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was overwhelmed by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was overwhelmed by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how great you are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took the tears from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me you created something 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filled my heart with joy,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filled me with joy because intuitive you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quickly you figured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was wrong with me when you came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quickly you figured it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I begged for your help,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there as soon as you could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rescued me from myself,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angel,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angel from out of the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I can always trust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I am lucky to have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truly lucky to have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was chance that I met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fate brought you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many moons ago from across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like magic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 magic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always be grateful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 I love you with all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love you with all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treated me so caringly,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compassionately,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glad you are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came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my world was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I was filled with fear,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love you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an angel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your arms how I cry happy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have erased all my fears,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replaced them with love over the years,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over the years and now there is only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only love and happy tears.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