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Calamity Jane</w:t>
      </w:r>
    </w:p>
    <w:p/>
    <w:p>
      <w:r>
        <w:rPr>
          <w:rFonts w:ascii="Arial" w:hAnsi="Arial" w:eastAsia="Arial"/>
          <w:b w:val="0"/>
          <w:sz w:val="22"/>
        </w:rPr>
        <w:t>To some,</w:t>
      </w:r>
    </w:p>
    <w:p>
      <w:r>
        <w:rPr>
          <w:rFonts w:ascii="Arial" w:hAnsi="Arial" w:eastAsia="Arial"/>
          <w:b w:val="0"/>
          <w:sz w:val="22"/>
        </w:rPr>
        <w:t>you were calamitous calamity Jane.</w:t>
      </w:r>
    </w:p>
    <w:p>
      <w:r>
        <w:rPr>
          <w:rFonts w:ascii="Arial" w:hAnsi="Arial" w:eastAsia="Arial"/>
          <w:b w:val="0"/>
          <w:sz w:val="22"/>
        </w:rPr>
        <w:t>You walked around with your head in the clouds,</w:t>
      </w:r>
    </w:p>
    <w:p>
      <w:r>
        <w:rPr>
          <w:rFonts w:ascii="Arial" w:hAnsi="Arial" w:eastAsia="Arial"/>
          <w:b w:val="0"/>
          <w:sz w:val="22"/>
        </w:rPr>
        <w:t>and you did not wish others to know your name,</w:t>
      </w:r>
    </w:p>
    <w:p>
      <w:r>
        <w:rPr>
          <w:rFonts w:ascii="Arial" w:hAnsi="Arial" w:eastAsia="Arial"/>
          <w:b w:val="0"/>
          <w:sz w:val="22"/>
        </w:rPr>
        <w:t>and you never knew where you were going,</w:t>
      </w:r>
    </w:p>
    <w:p>
      <w:r>
        <w:rPr>
          <w:rFonts w:ascii="Arial" w:hAnsi="Arial" w:eastAsia="Arial"/>
          <w:b w:val="0"/>
          <w:sz w:val="22"/>
        </w:rPr>
        <w:t>but you were happy,</w:t>
      </w:r>
    </w:p>
    <w:p>
      <w:r>
        <w:rPr>
          <w:rFonts w:ascii="Arial" w:hAnsi="Arial" w:eastAsia="Arial"/>
          <w:b w:val="0"/>
          <w:sz w:val="22"/>
        </w:rPr>
        <w:t>and you never wished for change,</w:t>
      </w:r>
    </w:p>
    <w:p>
      <w:r>
        <w:rPr>
          <w:rFonts w:ascii="Arial" w:hAnsi="Arial" w:eastAsia="Arial"/>
          <w:b w:val="0"/>
          <w:sz w:val="22"/>
        </w:rPr>
        <w:t>and anyone could ask you a question,</w:t>
      </w:r>
    </w:p>
    <w:p>
      <w:r>
        <w:rPr>
          <w:rFonts w:ascii="Arial" w:hAnsi="Arial" w:eastAsia="Arial"/>
          <w:b w:val="0"/>
          <w:sz w:val="22"/>
        </w:rPr>
        <w:t>and you would always reply the same,</w:t>
      </w:r>
    </w:p>
    <w:p>
      <w:r>
        <w:rPr>
          <w:rFonts w:ascii="Arial" w:hAnsi="Arial" w:eastAsia="Arial"/>
          <w:b w:val="0"/>
          <w:sz w:val="22"/>
        </w:rPr>
        <w:t>It does not matter where I go,</w:t>
      </w:r>
    </w:p>
    <w:p>
      <w:r>
        <w:rPr>
          <w:rFonts w:ascii="Arial" w:hAnsi="Arial" w:eastAsia="Arial"/>
          <w:b w:val="0"/>
          <w:sz w:val="22"/>
        </w:rPr>
        <w:t>and it does not matter that the sun shines,</w:t>
      </w:r>
    </w:p>
    <w:p>
      <w:r>
        <w:rPr>
          <w:rFonts w:ascii="Arial" w:hAnsi="Arial" w:eastAsia="Arial"/>
          <w:b w:val="0"/>
          <w:sz w:val="22"/>
        </w:rPr>
        <w:t>or that the rain falls,</w:t>
      </w:r>
    </w:p>
    <w:p>
      <w:r>
        <w:rPr>
          <w:rFonts w:ascii="Arial" w:hAnsi="Arial" w:eastAsia="Arial"/>
          <w:b w:val="0"/>
          <w:sz w:val="22"/>
        </w:rPr>
        <w:t>or that the snow falls,</w:t>
      </w:r>
    </w:p>
    <w:p>
      <w:r>
        <w:rPr>
          <w:rFonts w:ascii="Arial" w:hAnsi="Arial" w:eastAsia="Arial"/>
          <w:b w:val="0"/>
          <w:sz w:val="22"/>
        </w:rPr>
        <w:t>or that the wind does blow.</w:t>
      </w:r>
    </w:p>
    <w:p>
      <w:r>
        <w:rPr>
          <w:rFonts w:ascii="Arial" w:hAnsi="Arial" w:eastAsia="Arial"/>
          <w:b w:val="0"/>
          <w:sz w:val="22"/>
        </w:rPr>
        <w:t>What matters is that I am alone for in my head is a world,</w:t>
      </w:r>
    </w:p>
    <w:p>
      <w:r>
        <w:rPr>
          <w:rFonts w:ascii="Arial" w:hAnsi="Arial" w:eastAsia="Arial"/>
          <w:b w:val="0"/>
          <w:sz w:val="22"/>
        </w:rPr>
        <w:t>a world that is much better than this world that we know,</w:t>
      </w:r>
    </w:p>
    <w:p>
      <w:r>
        <w:rPr>
          <w:rFonts w:ascii="Arial" w:hAnsi="Arial" w:eastAsia="Arial"/>
          <w:b w:val="0"/>
          <w:sz w:val="22"/>
        </w:rPr>
        <w:t>and no matter the season,</w:t>
      </w:r>
    </w:p>
    <w:p>
      <w:r>
        <w:rPr>
          <w:rFonts w:ascii="Arial" w:hAnsi="Arial" w:eastAsia="Arial"/>
          <w:b w:val="0"/>
          <w:sz w:val="22"/>
        </w:rPr>
        <w:t>no matter the spring and the summer,</w:t>
      </w:r>
    </w:p>
    <w:p>
      <w:r>
        <w:rPr>
          <w:rFonts w:ascii="Arial" w:hAnsi="Arial" w:eastAsia="Arial"/>
          <w:b w:val="0"/>
          <w:sz w:val="22"/>
        </w:rPr>
        <w:t>no matter the autumn and the winter this is where I shall go.</w:t>
      </w:r>
    </w:p>
    <w:p>
      <w:r>
        <w:rPr>
          <w:rFonts w:ascii="Arial" w:hAnsi="Arial" w:eastAsia="Arial"/>
          <w:b w:val="0"/>
          <w:sz w:val="22"/>
        </w:rPr>
        <w:t>I shall wander in my head no matter what is said,</w:t>
      </w:r>
    </w:p>
    <w:p>
      <w:r>
        <w:rPr>
          <w:rFonts w:ascii="Arial" w:hAnsi="Arial" w:eastAsia="Arial"/>
          <w:b w:val="0"/>
          <w:sz w:val="22"/>
        </w:rPr>
        <w:t>for it is a beautiful place where I go,</w:t>
      </w:r>
    </w:p>
    <w:p>
      <w:r>
        <w:rPr>
          <w:rFonts w:ascii="Arial" w:hAnsi="Arial" w:eastAsia="Arial"/>
          <w:b w:val="0"/>
          <w:sz w:val="22"/>
        </w:rPr>
        <w:t>and it is full of tropical breezes,</w:t>
      </w:r>
    </w:p>
    <w:p>
      <w:r>
        <w:rPr>
          <w:rFonts w:ascii="Arial" w:hAnsi="Arial" w:eastAsia="Arial"/>
          <w:b w:val="0"/>
          <w:sz w:val="22"/>
        </w:rPr>
        <w:t>and sandy beaches and clear blue seas,</w:t>
      </w:r>
    </w:p>
    <w:p>
      <w:r>
        <w:rPr>
          <w:rFonts w:ascii="Arial" w:hAnsi="Arial" w:eastAsia="Arial"/>
          <w:b w:val="0"/>
          <w:sz w:val="22"/>
        </w:rPr>
        <w:t>on another planet amongst the stars,</w:t>
      </w:r>
    </w:p>
    <w:p>
      <w:r>
        <w:rPr>
          <w:rFonts w:ascii="Arial" w:hAnsi="Arial" w:eastAsia="Arial"/>
          <w:b w:val="0"/>
          <w:sz w:val="22"/>
        </w:rPr>
        <w:t>and with a gravity so you can float just a little,</w:t>
      </w:r>
    </w:p>
    <w:p>
      <w:r>
        <w:rPr>
          <w:rFonts w:ascii="Arial" w:hAnsi="Arial" w:eastAsia="Arial"/>
          <w:b w:val="0"/>
          <w:sz w:val="22"/>
        </w:rPr>
        <w:t>and I like to fly there along the coast,</w:t>
      </w:r>
    </w:p>
    <w:p>
      <w:r>
        <w:rPr>
          <w:rFonts w:ascii="Arial" w:hAnsi="Arial" w:eastAsia="Arial"/>
          <w:b w:val="0"/>
          <w:sz w:val="22"/>
        </w:rPr>
        <w:t>because human company means not much to me,</w:t>
      </w:r>
    </w:p>
    <w:p>
      <w:r>
        <w:rPr>
          <w:rFonts w:ascii="Arial" w:hAnsi="Arial" w:eastAsia="Arial"/>
          <w:b w:val="0"/>
          <w:sz w:val="22"/>
        </w:rPr>
        <w:t>and humans are so mean,</w:t>
      </w:r>
    </w:p>
    <w:p>
      <w:r>
        <w:rPr>
          <w:rFonts w:ascii="Arial" w:hAnsi="Arial" w:eastAsia="Arial"/>
          <w:b w:val="0"/>
          <w:sz w:val="22"/>
        </w:rPr>
        <w:t>and I would rather be alone in this world that I know,</w:t>
      </w:r>
    </w:p>
    <w:p>
      <w:r>
        <w:rPr>
          <w:rFonts w:ascii="Arial" w:hAnsi="Arial" w:eastAsia="Arial"/>
          <w:b w:val="0"/>
          <w:sz w:val="22"/>
        </w:rPr>
        <w:t>and with a smile on her face, she walked off alone,</w:t>
      </w:r>
    </w:p>
    <w:p>
      <w:r>
        <w:rPr>
          <w:rFonts w:ascii="Arial" w:hAnsi="Arial" w:eastAsia="Arial"/>
          <w:b w:val="0"/>
          <w:sz w:val="22"/>
        </w:rPr>
        <w:t>and she in her daydreams,</w:t>
      </w:r>
    </w:p>
    <w:p>
      <w:r>
        <w:rPr>
          <w:rFonts w:ascii="Arial" w:hAnsi="Arial" w:eastAsia="Arial"/>
          <w:b w:val="0"/>
          <w:sz w:val="22"/>
        </w:rPr>
        <w:t>she avoided everyone that she could see,</w:t>
      </w:r>
    </w:p>
    <w:p>
      <w:r>
        <w:rPr>
          <w:rFonts w:ascii="Arial" w:hAnsi="Arial" w:eastAsia="Arial"/>
          <w:b w:val="0"/>
          <w:sz w:val="22"/>
        </w:rPr>
        <w:t>and she tripped over everything,</w:t>
      </w:r>
    </w:p>
    <w:p>
      <w:r>
        <w:rPr>
          <w:rFonts w:ascii="Arial" w:hAnsi="Arial" w:eastAsia="Arial"/>
          <w:b w:val="0"/>
          <w:sz w:val="22"/>
        </w:rPr>
        <w:t>and she grazed her legs, and she grazed her knees,</w:t>
      </w:r>
    </w:p>
    <w:p>
      <w:r>
        <w:rPr>
          <w:rFonts w:ascii="Arial" w:hAnsi="Arial" w:eastAsia="Arial"/>
          <w:b w:val="0"/>
          <w:sz w:val="22"/>
        </w:rPr>
        <w:t>and she fell into holes,</w:t>
      </w:r>
    </w:p>
    <w:p>
      <w:r>
        <w:rPr>
          <w:rFonts w:ascii="Arial" w:hAnsi="Arial" w:eastAsia="Arial"/>
          <w:b w:val="0"/>
          <w:sz w:val="22"/>
        </w:rPr>
        <w:t>and she scrambled down mountainsides,</w:t>
      </w:r>
    </w:p>
    <w:p>
      <w:r>
        <w:rPr>
          <w:rFonts w:ascii="Arial" w:hAnsi="Arial" w:eastAsia="Arial"/>
          <w:b w:val="0"/>
          <w:sz w:val="22"/>
        </w:rPr>
        <w:t>and she jumped into the seas,</w:t>
      </w:r>
    </w:p>
    <w:p>
      <w:r>
        <w:rPr>
          <w:rFonts w:ascii="Arial" w:hAnsi="Arial" w:eastAsia="Arial"/>
          <w:b w:val="0"/>
          <w:sz w:val="22"/>
        </w:rPr>
        <w:t>and she wandered through the forests,</w:t>
      </w:r>
    </w:p>
    <w:p>
      <w:r>
        <w:rPr>
          <w:rFonts w:ascii="Arial" w:hAnsi="Arial" w:eastAsia="Arial"/>
          <w:b w:val="0"/>
          <w:sz w:val="22"/>
        </w:rPr>
        <w:t>and she wandered through the jungles,</w:t>
      </w:r>
    </w:p>
    <w:p>
      <w:r>
        <w:rPr>
          <w:rFonts w:ascii="Arial" w:hAnsi="Arial" w:eastAsia="Arial"/>
          <w:b w:val="0"/>
          <w:sz w:val="22"/>
        </w:rPr>
        <w:t>and she climbed trees,</w:t>
      </w:r>
    </w:p>
    <w:p>
      <w:r>
        <w:rPr>
          <w:rFonts w:ascii="Arial" w:hAnsi="Arial" w:eastAsia="Arial"/>
          <w:b w:val="0"/>
          <w:sz w:val="22"/>
        </w:rPr>
        <w:t>and she never knew where she was going,</w:t>
      </w:r>
    </w:p>
    <w:p>
      <w:r>
        <w:rPr>
          <w:rFonts w:ascii="Arial" w:hAnsi="Arial" w:eastAsia="Arial"/>
          <w:b w:val="0"/>
          <w:sz w:val="22"/>
        </w:rPr>
        <w:t>and when asked where she was going,</w:t>
      </w:r>
    </w:p>
    <w:p>
      <w:r>
        <w:rPr>
          <w:rFonts w:ascii="Arial" w:hAnsi="Arial" w:eastAsia="Arial"/>
          <w:b w:val="0"/>
          <w:sz w:val="22"/>
        </w:rPr>
        <w:t>It does not matter where I go, she replied,</w:t>
      </w:r>
    </w:p>
    <w:p>
      <w:r>
        <w:rPr>
          <w:rFonts w:ascii="Arial" w:hAnsi="Arial" w:eastAsia="Arial"/>
          <w:b w:val="0"/>
          <w:sz w:val="22"/>
        </w:rPr>
        <w:t>and it does not matter that the sun shines,</w:t>
      </w:r>
    </w:p>
    <w:p>
      <w:r>
        <w:rPr>
          <w:rFonts w:ascii="Arial" w:hAnsi="Arial" w:eastAsia="Arial"/>
          <w:b w:val="0"/>
          <w:sz w:val="22"/>
        </w:rPr>
        <w:t>or that the rain falls,</w:t>
      </w:r>
    </w:p>
    <w:p>
      <w:r>
        <w:rPr>
          <w:rFonts w:ascii="Arial" w:hAnsi="Arial" w:eastAsia="Arial"/>
          <w:b w:val="0"/>
          <w:sz w:val="22"/>
        </w:rPr>
        <w:t>or that the snow falls,</w:t>
      </w:r>
    </w:p>
    <w:p>
      <w:r>
        <w:rPr>
          <w:rFonts w:ascii="Arial" w:hAnsi="Arial" w:eastAsia="Arial"/>
          <w:b w:val="0"/>
          <w:sz w:val="22"/>
        </w:rPr>
        <w:t>or that the wind does blow,</w:t>
      </w:r>
    </w:p>
    <w:p>
      <w:r>
        <w:rPr>
          <w:rFonts w:ascii="Arial" w:hAnsi="Arial" w:eastAsia="Arial"/>
          <w:b w:val="0"/>
          <w:sz w:val="22"/>
        </w:rPr>
        <w:t>but what matters,</w:t>
      </w:r>
    </w:p>
    <w:p>
      <w:r>
        <w:rPr>
          <w:rFonts w:ascii="Arial" w:hAnsi="Arial" w:eastAsia="Arial"/>
          <w:b w:val="0"/>
          <w:sz w:val="22"/>
        </w:rPr>
        <w:t>what matters is that I am alone,</w:t>
      </w:r>
    </w:p>
    <w:p>
      <w:r>
        <w:rPr>
          <w:rFonts w:ascii="Arial" w:hAnsi="Arial" w:eastAsia="Arial"/>
          <w:b w:val="0"/>
          <w:sz w:val="22"/>
        </w:rPr>
        <w:t>and then when asked if she remembered what she had seen, in this world she said no,</w:t>
      </w:r>
    </w:p>
    <w:p>
      <w:r>
        <w:rPr>
          <w:rFonts w:ascii="Arial" w:hAnsi="Arial" w:eastAsia="Arial"/>
          <w:b w:val="0"/>
          <w:sz w:val="22"/>
        </w:rPr>
        <w:t>because I do not care for it,</w:t>
      </w:r>
    </w:p>
    <w:p>
      <w:r>
        <w:rPr>
          <w:rFonts w:ascii="Arial" w:hAnsi="Arial" w:eastAsia="Arial"/>
          <w:b w:val="0"/>
          <w:sz w:val="22"/>
        </w:rPr>
        <w:t>with its war and its suffering and humans being so mean,</w:t>
      </w:r>
    </w:p>
    <w:p>
      <w:r>
        <w:rPr>
          <w:rFonts w:ascii="Arial" w:hAnsi="Arial" w:eastAsia="Arial"/>
          <w:b w:val="0"/>
          <w:sz w:val="22"/>
        </w:rPr>
        <w:t>I shall wander in my head no matter what is said to me,</w:t>
      </w:r>
    </w:p>
    <w:p>
      <w:r>
        <w:rPr>
          <w:rFonts w:ascii="Arial" w:hAnsi="Arial" w:eastAsia="Arial"/>
          <w:b w:val="0"/>
          <w:sz w:val="22"/>
        </w:rPr>
        <w:t>because it is a beautiful place where I go,</w:t>
      </w:r>
    </w:p>
    <w:p>
      <w:r>
        <w:rPr>
          <w:rFonts w:ascii="Arial" w:hAnsi="Arial" w:eastAsia="Arial"/>
          <w:b w:val="0"/>
          <w:sz w:val="22"/>
        </w:rPr>
        <w:t>and it is full of tropical breezes and sandy beaches,</w:t>
      </w:r>
    </w:p>
    <w:p>
      <w:r>
        <w:rPr>
          <w:rFonts w:ascii="Arial" w:hAnsi="Arial" w:eastAsia="Arial"/>
          <w:b w:val="0"/>
          <w:sz w:val="22"/>
        </w:rPr>
        <w:t>and there is no war and suffering and no religions,</w:t>
      </w:r>
    </w:p>
    <w:p>
      <w:r>
        <w:rPr>
          <w:rFonts w:ascii="Arial" w:hAnsi="Arial" w:eastAsia="Arial"/>
          <w:b w:val="0"/>
          <w:sz w:val="22"/>
        </w:rPr>
        <w:t>and no peer pressure or stress,</w:t>
      </w:r>
    </w:p>
    <w:p>
      <w:r>
        <w:rPr>
          <w:rFonts w:ascii="Arial" w:hAnsi="Arial" w:eastAsia="Arial"/>
          <w:b w:val="0"/>
          <w:sz w:val="22"/>
        </w:rPr>
        <w:t>and I always have a smile on my face,</w:t>
      </w:r>
    </w:p>
    <w:p>
      <w:r>
        <w:rPr>
          <w:rFonts w:ascii="Arial" w:hAnsi="Arial" w:eastAsia="Arial"/>
          <w:b w:val="0"/>
          <w:sz w:val="22"/>
        </w:rPr>
        <w:t>because in my heart when I am there,</w:t>
      </w:r>
    </w:p>
    <w:p>
      <w:r>
        <w:rPr>
          <w:rFonts w:ascii="Arial" w:hAnsi="Arial" w:eastAsia="Arial"/>
          <w:b w:val="0"/>
          <w:sz w:val="22"/>
        </w:rPr>
        <w:t>I have no worries and I have no cares,</w:t>
      </w:r>
    </w:p>
    <w:p>
      <w:r>
        <w:rPr>
          <w:rFonts w:ascii="Arial" w:hAnsi="Arial" w:eastAsia="Arial"/>
          <w:b w:val="0"/>
          <w:sz w:val="22"/>
        </w:rPr>
        <w:t>and there is no one to judge me,</w:t>
      </w:r>
    </w:p>
    <w:p>
      <w:r>
        <w:rPr>
          <w:rFonts w:ascii="Arial" w:hAnsi="Arial" w:eastAsia="Arial"/>
          <w:b w:val="0"/>
          <w:sz w:val="22"/>
        </w:rPr>
        <w:t>and there is no one to stare,</w:t>
      </w:r>
    </w:p>
    <w:p>
      <w:r>
        <w:rPr>
          <w:rFonts w:ascii="Arial" w:hAnsi="Arial" w:eastAsia="Arial"/>
          <w:b w:val="0"/>
          <w:sz w:val="22"/>
        </w:rPr>
        <w:t>and I need no material things,</w:t>
      </w:r>
    </w:p>
    <w:p>
      <w:r>
        <w:rPr>
          <w:rFonts w:ascii="Arial" w:hAnsi="Arial" w:eastAsia="Arial"/>
          <w:b w:val="0"/>
          <w:sz w:val="22"/>
        </w:rPr>
        <w:t>and I eat well whilst I am there,</w:t>
      </w:r>
    </w:p>
    <w:p>
      <w:r>
        <w:rPr>
          <w:rFonts w:ascii="Arial" w:hAnsi="Arial" w:eastAsia="Arial"/>
          <w:b w:val="0"/>
          <w:sz w:val="22"/>
        </w:rPr>
        <w:t>and I am happy being me,</w:t>
      </w:r>
    </w:p>
    <w:p>
      <w:r>
        <w:rPr>
          <w:rFonts w:ascii="Arial" w:hAnsi="Arial" w:eastAsia="Arial"/>
          <w:b w:val="0"/>
          <w:sz w:val="22"/>
        </w:rPr>
        <w:t>I am happy being me there,</w:t>
      </w:r>
    </w:p>
    <w:p>
      <w:r>
        <w:rPr>
          <w:rFonts w:ascii="Arial" w:hAnsi="Arial" w:eastAsia="Arial"/>
          <w:b w:val="0"/>
          <w:sz w:val="22"/>
        </w:rPr>
        <w:t>and always I will be in my daydreams,</w:t>
      </w:r>
    </w:p>
    <w:p>
      <w:r>
        <w:rPr>
          <w:rFonts w:ascii="Arial" w:hAnsi="Arial" w:eastAsia="Arial"/>
          <w:b w:val="0"/>
          <w:sz w:val="22"/>
        </w:rPr>
        <w:t>upon another planet,</w:t>
      </w:r>
    </w:p>
    <w:p>
      <w:r>
        <w:rPr>
          <w:rFonts w:ascii="Arial" w:hAnsi="Arial" w:eastAsia="Arial"/>
          <w:b w:val="0"/>
          <w:sz w:val="22"/>
        </w:rPr>
        <w:t>floating above the seas,</w:t>
      </w:r>
    </w:p>
    <w:p>
      <w:r>
        <w:rPr>
          <w:rFonts w:ascii="Arial" w:hAnsi="Arial" w:eastAsia="Arial"/>
          <w:b w:val="0"/>
          <w:sz w:val="22"/>
        </w:rPr>
        <w:t>and I will be enjoying my time there,</w:t>
      </w:r>
    </w:p>
    <w:p>
      <w:r>
        <w:rPr>
          <w:rFonts w:ascii="Arial" w:hAnsi="Arial" w:eastAsia="Arial"/>
          <w:b w:val="0"/>
          <w:sz w:val="22"/>
        </w:rPr>
        <w:t>and enjoying my memories,</w:t>
      </w:r>
    </w:p>
    <w:p>
      <w:r>
        <w:rPr>
          <w:rFonts w:ascii="Arial" w:hAnsi="Arial" w:eastAsia="Arial"/>
          <w:b w:val="0"/>
          <w:sz w:val="22"/>
        </w:rPr>
        <w:t>because I have seen far too much horror in this world,</w:t>
      </w:r>
    </w:p>
    <w:p>
      <w:r>
        <w:rPr>
          <w:rFonts w:ascii="Arial" w:hAnsi="Arial" w:eastAsia="Arial"/>
          <w:b w:val="0"/>
          <w:sz w:val="22"/>
        </w:rPr>
        <w:t>and this world and me do not agree,</w:t>
      </w:r>
    </w:p>
    <w:p>
      <w:r>
        <w:rPr>
          <w:rFonts w:ascii="Arial" w:hAnsi="Arial" w:eastAsia="Arial"/>
          <w:b w:val="0"/>
          <w:sz w:val="22"/>
        </w:rPr>
        <w:t>so, it does not matter where I go,</w:t>
      </w:r>
    </w:p>
    <w:p>
      <w:r>
        <w:rPr>
          <w:rFonts w:ascii="Arial" w:hAnsi="Arial" w:eastAsia="Arial"/>
          <w:b w:val="0"/>
          <w:sz w:val="22"/>
        </w:rPr>
        <w:t>upon the Earth,</w:t>
      </w:r>
    </w:p>
    <w:p>
      <w:r>
        <w:rPr>
          <w:rFonts w:ascii="Arial" w:hAnsi="Arial" w:eastAsia="Arial"/>
          <w:b w:val="0"/>
          <w:sz w:val="22"/>
        </w:rPr>
        <w:t>and it does not matter that the sun shines,</w:t>
      </w:r>
    </w:p>
    <w:p>
      <w:r>
        <w:rPr>
          <w:rFonts w:ascii="Arial" w:hAnsi="Arial" w:eastAsia="Arial"/>
          <w:b w:val="0"/>
          <w:sz w:val="22"/>
        </w:rPr>
        <w:t>or that the rain falls,</w:t>
      </w:r>
    </w:p>
    <w:p>
      <w:r>
        <w:rPr>
          <w:rFonts w:ascii="Arial" w:hAnsi="Arial" w:eastAsia="Arial"/>
          <w:b w:val="0"/>
          <w:sz w:val="22"/>
        </w:rPr>
        <w:t>or that the snow falls,</w:t>
      </w:r>
    </w:p>
    <w:p>
      <w:r>
        <w:rPr>
          <w:rFonts w:ascii="Arial" w:hAnsi="Arial" w:eastAsia="Arial"/>
          <w:b w:val="0"/>
          <w:sz w:val="22"/>
        </w:rPr>
        <w:t>or that the wind does blow.</w:t>
      </w:r>
    </w:p>
    <w:p>
      <w:r>
        <w:rPr>
          <w:rFonts w:ascii="Arial" w:hAnsi="Arial" w:eastAsia="Arial"/>
          <w:b w:val="0"/>
          <w:sz w:val="22"/>
        </w:rPr>
        <w:t>What matters is that I am alone,</w:t>
      </w:r>
    </w:p>
    <w:p>
      <w:r>
        <w:rPr>
          <w:rFonts w:ascii="Arial" w:hAnsi="Arial" w:eastAsia="Arial"/>
          <w:b w:val="0"/>
          <w:sz w:val="22"/>
        </w:rPr>
        <w:t>for in my head is a world,</w:t>
      </w:r>
    </w:p>
    <w:p>
      <w:r>
        <w:rPr>
          <w:rFonts w:ascii="Arial" w:hAnsi="Arial" w:eastAsia="Arial"/>
          <w:b w:val="0"/>
          <w:sz w:val="22"/>
        </w:rPr>
        <w:t>a world that is much better,</w:t>
      </w:r>
    </w:p>
    <w:p>
      <w:r>
        <w:rPr>
          <w:rFonts w:ascii="Arial" w:hAnsi="Arial" w:eastAsia="Arial"/>
          <w:b w:val="0"/>
          <w:sz w:val="22"/>
        </w:rPr>
        <w:t>than this world that we know,</w:t>
      </w:r>
    </w:p>
    <w:p>
      <w:r>
        <w:rPr>
          <w:rFonts w:ascii="Arial" w:hAnsi="Arial" w:eastAsia="Arial"/>
          <w:b w:val="0"/>
          <w:sz w:val="22"/>
        </w:rPr>
        <w:t>and in my daydreams,</w:t>
      </w:r>
    </w:p>
    <w:p>
      <w:r>
        <w:rPr>
          <w:rFonts w:ascii="Arial" w:hAnsi="Arial" w:eastAsia="Arial"/>
          <w:b w:val="0"/>
          <w:sz w:val="22"/>
        </w:rPr>
        <w:t>upon another planet,</w:t>
      </w:r>
    </w:p>
    <w:p>
      <w:r>
        <w:rPr>
          <w:rFonts w:ascii="Arial" w:hAnsi="Arial" w:eastAsia="Arial"/>
          <w:b w:val="0"/>
          <w:sz w:val="22"/>
        </w:rPr>
        <w:t>I am happier than you will ever know.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