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Bye</w:t>
      </w:r>
    </w:p>
    <w:p/>
    <w:p>
      <w:r>
        <w:rPr>
          <w:rFonts w:ascii="Arial" w:hAnsi="Arial" w:eastAsia="Arial"/>
          <w:b w:val="0"/>
          <w:sz w:val="22"/>
        </w:rPr>
        <w:t>Bye,</w:t>
      </w:r>
    </w:p>
    <w:p>
      <w:r>
        <w:rPr>
          <w:rFonts w:ascii="Arial" w:hAnsi="Arial" w:eastAsia="Arial"/>
          <w:b w:val="0"/>
          <w:sz w:val="22"/>
        </w:rPr>
        <w:t>bye,</w:t>
      </w:r>
    </w:p>
    <w:p>
      <w:r>
        <w:rPr>
          <w:rFonts w:ascii="Arial" w:hAnsi="Arial" w:eastAsia="Arial"/>
          <w:b w:val="0"/>
          <w:sz w:val="22"/>
        </w:rPr>
        <w:t>birdy,</w:t>
      </w:r>
    </w:p>
    <w:p>
      <w:r>
        <w:rPr>
          <w:rFonts w:ascii="Arial" w:hAnsi="Arial" w:eastAsia="Arial"/>
          <w:b w:val="0"/>
          <w:sz w:val="22"/>
        </w:rPr>
        <w:t>bye,</w:t>
      </w:r>
    </w:p>
    <w:p>
      <w:r>
        <w:rPr>
          <w:rFonts w:ascii="Arial" w:hAnsi="Arial" w:eastAsia="Arial"/>
          <w:b w:val="0"/>
          <w:sz w:val="22"/>
        </w:rPr>
        <w:t>bye,</w:t>
      </w:r>
    </w:p>
    <w:p>
      <w:r>
        <w:rPr>
          <w:rFonts w:ascii="Arial" w:hAnsi="Arial" w:eastAsia="Arial"/>
          <w:b w:val="0"/>
          <w:sz w:val="22"/>
        </w:rPr>
        <w:t>his favourite bird,</w:t>
      </w:r>
    </w:p>
    <w:p>
      <w:r>
        <w:rPr>
          <w:rFonts w:ascii="Arial" w:hAnsi="Arial" w:eastAsia="Arial"/>
          <w:b w:val="0"/>
          <w:sz w:val="22"/>
        </w:rPr>
        <w:t>gone and died,</w:t>
      </w:r>
    </w:p>
    <w:p>
      <w:r>
        <w:rPr>
          <w:rFonts w:ascii="Arial" w:hAnsi="Arial" w:eastAsia="Arial"/>
          <w:b w:val="0"/>
          <w:sz w:val="22"/>
        </w:rPr>
        <w:t>and here he stands alone in the pigeon coop,</w:t>
      </w:r>
    </w:p>
    <w:p>
      <w:r>
        <w:rPr>
          <w:rFonts w:ascii="Arial" w:hAnsi="Arial" w:eastAsia="Arial"/>
          <w:b w:val="0"/>
          <w:sz w:val="22"/>
        </w:rPr>
        <w:t>amongst the foul air,</w:t>
      </w:r>
    </w:p>
    <w:p>
      <w:r>
        <w:rPr>
          <w:rFonts w:ascii="Arial" w:hAnsi="Arial" w:eastAsia="Arial"/>
          <w:b w:val="0"/>
          <w:sz w:val="22"/>
        </w:rPr>
        <w:t>under the blue sky,</w:t>
      </w:r>
    </w:p>
    <w:p>
      <w:r>
        <w:rPr>
          <w:rFonts w:ascii="Arial" w:hAnsi="Arial" w:eastAsia="Arial"/>
          <w:b w:val="0"/>
          <w:sz w:val="22"/>
        </w:rPr>
        <w:t>a simple man,</w:t>
      </w:r>
    </w:p>
    <w:p>
      <w:r>
        <w:rPr>
          <w:rFonts w:ascii="Arial" w:hAnsi="Arial" w:eastAsia="Arial"/>
          <w:b w:val="0"/>
          <w:sz w:val="22"/>
        </w:rPr>
        <w:t>crying tears,</w:t>
      </w:r>
    </w:p>
    <w:p>
      <w:r>
        <w:rPr>
          <w:rFonts w:ascii="Arial" w:hAnsi="Arial" w:eastAsia="Arial"/>
          <w:b w:val="0"/>
          <w:sz w:val="22"/>
        </w:rPr>
        <w:t>crying tears of despair,</w:t>
      </w:r>
    </w:p>
    <w:p>
      <w:r>
        <w:rPr>
          <w:rFonts w:ascii="Arial" w:hAnsi="Arial" w:eastAsia="Arial"/>
          <w:b w:val="0"/>
          <w:sz w:val="22"/>
        </w:rPr>
        <w:t>a gentle man,</w:t>
      </w:r>
    </w:p>
    <w:p>
      <w:r>
        <w:rPr>
          <w:rFonts w:ascii="Arial" w:hAnsi="Arial" w:eastAsia="Arial"/>
          <w:b w:val="0"/>
          <w:sz w:val="22"/>
        </w:rPr>
        <w:t>a man who cared,</w:t>
      </w:r>
    </w:p>
    <w:p>
      <w:r>
        <w:rPr>
          <w:rFonts w:ascii="Arial" w:hAnsi="Arial" w:eastAsia="Arial"/>
          <w:b w:val="0"/>
          <w:sz w:val="22"/>
        </w:rPr>
        <w:t>a man simple in his mind,</w:t>
      </w:r>
    </w:p>
    <w:p>
      <w:r>
        <w:rPr>
          <w:rFonts w:ascii="Arial" w:hAnsi="Arial" w:eastAsia="Arial"/>
          <w:b w:val="0"/>
          <w:sz w:val="22"/>
        </w:rPr>
        <w:t>but kind, kind,</w:t>
      </w:r>
    </w:p>
    <w:p>
      <w:r>
        <w:rPr>
          <w:rFonts w:ascii="Arial" w:hAnsi="Arial" w:eastAsia="Arial"/>
          <w:b w:val="0"/>
          <w:sz w:val="22"/>
        </w:rPr>
        <w:t>and crying amongst the feathers,</w:t>
      </w:r>
    </w:p>
    <w:p>
      <w:r>
        <w:rPr>
          <w:rFonts w:ascii="Arial" w:hAnsi="Arial" w:eastAsia="Arial"/>
          <w:b w:val="0"/>
          <w:sz w:val="22"/>
        </w:rPr>
        <w:t>as his tears they fall everywhere,</w:t>
      </w:r>
    </w:p>
    <w:p>
      <w:r>
        <w:rPr>
          <w:rFonts w:ascii="Arial" w:hAnsi="Arial" w:eastAsia="Arial"/>
          <w:b w:val="0"/>
          <w:sz w:val="22"/>
        </w:rPr>
        <w:t>bye,</w:t>
      </w:r>
    </w:p>
    <w:p>
      <w:r>
        <w:rPr>
          <w:rFonts w:ascii="Arial" w:hAnsi="Arial" w:eastAsia="Arial"/>
          <w:b w:val="0"/>
          <w:sz w:val="22"/>
        </w:rPr>
        <w:t>bye,</w:t>
      </w:r>
    </w:p>
    <w:p>
      <w:r>
        <w:rPr>
          <w:rFonts w:ascii="Arial" w:hAnsi="Arial" w:eastAsia="Arial"/>
          <w:b w:val="0"/>
          <w:sz w:val="22"/>
        </w:rPr>
        <w:t>birdy,</w:t>
      </w:r>
    </w:p>
    <w:p>
      <w:r>
        <w:rPr>
          <w:rFonts w:ascii="Arial" w:hAnsi="Arial" w:eastAsia="Arial"/>
          <w:b w:val="0"/>
          <w:sz w:val="22"/>
        </w:rPr>
        <w:t>bye, bye,</w:t>
      </w:r>
    </w:p>
    <w:p>
      <w:r>
        <w:rPr>
          <w:rFonts w:ascii="Arial" w:hAnsi="Arial" w:eastAsia="Arial"/>
          <w:b w:val="0"/>
          <w:sz w:val="22"/>
        </w:rPr>
        <w:t>fly to the sky,</w:t>
      </w:r>
    </w:p>
    <w:p>
      <w:r>
        <w:rPr>
          <w:rFonts w:ascii="Arial" w:hAnsi="Arial" w:eastAsia="Arial"/>
          <w:b w:val="0"/>
          <w:sz w:val="22"/>
        </w:rPr>
        <w:t>fly to the heavens and be good for me in the afterlife,</w:t>
      </w:r>
    </w:p>
    <w:p>
      <w:r>
        <w:rPr>
          <w:rFonts w:ascii="Arial" w:hAnsi="Arial" w:eastAsia="Arial"/>
          <w:b w:val="0"/>
          <w:sz w:val="22"/>
        </w:rPr>
        <w:t>bye, bye,</w:t>
      </w:r>
    </w:p>
    <w:p>
      <w:r>
        <w:rPr>
          <w:rFonts w:ascii="Arial" w:hAnsi="Arial" w:eastAsia="Arial"/>
          <w:b w:val="0"/>
          <w:sz w:val="22"/>
        </w:rPr>
        <w:t>birdy,</w:t>
      </w:r>
    </w:p>
    <w:p>
      <w:r>
        <w:rPr>
          <w:rFonts w:ascii="Arial" w:hAnsi="Arial" w:eastAsia="Arial"/>
          <w:b w:val="0"/>
          <w:sz w:val="22"/>
        </w:rPr>
        <w:t>bye, bye.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