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By the stream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Sunshine, great heat,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heat by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 off of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bushy banks of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bushy banks of plants and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nearby flies hovering above the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around my head annoying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not unhappy sat here in the sun relaxing,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work to be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could be nothing finer,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being sat in natures revelry,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brings calmness,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calmness of mind, it is the finest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only thing that I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life, life without stillness,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life, what is life without your own sanity?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