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By the fire</w:t>
      </w:r>
    </w:p>
    <w:p/>
    <w:p>
      <w:r>
        <w:rPr>
          <w:rFonts w:ascii="Arial" w:hAnsi="Arial" w:eastAsia="Arial"/>
          <w:b w:val="0"/>
          <w:sz w:val="22"/>
        </w:rPr>
        <w:t>By the fire in this place,</w:t>
      </w:r>
    </w:p>
    <w:p>
      <w:r>
        <w:rPr>
          <w:rFonts w:ascii="Arial" w:hAnsi="Arial" w:eastAsia="Arial"/>
          <w:b w:val="0"/>
          <w:sz w:val="22"/>
        </w:rPr>
        <w:t>as the time does pass,</w:t>
      </w:r>
    </w:p>
    <w:p>
      <w:r>
        <w:rPr>
          <w:rFonts w:ascii="Arial" w:hAnsi="Arial" w:eastAsia="Arial"/>
          <w:b w:val="0"/>
          <w:sz w:val="22"/>
        </w:rPr>
        <w:t>and the ghosts of the past they float about the place,</w:t>
      </w:r>
    </w:p>
    <w:p>
      <w:r>
        <w:rPr>
          <w:rFonts w:ascii="Arial" w:hAnsi="Arial" w:eastAsia="Arial"/>
          <w:b w:val="0"/>
          <w:sz w:val="22"/>
        </w:rPr>
        <w:t>by the fire in this place,</w:t>
      </w:r>
    </w:p>
    <w:p>
      <w:r>
        <w:rPr>
          <w:rFonts w:ascii="Arial" w:hAnsi="Arial" w:eastAsia="Arial"/>
          <w:b w:val="0"/>
          <w:sz w:val="22"/>
        </w:rPr>
        <w:t>memories flicker here and there,</w:t>
      </w:r>
    </w:p>
    <w:p>
      <w:r>
        <w:rPr>
          <w:rFonts w:ascii="Arial" w:hAnsi="Arial" w:eastAsia="Arial"/>
          <w:b w:val="0"/>
          <w:sz w:val="22"/>
        </w:rPr>
        <w:t>and light the eyes with expressive haste,</w:t>
      </w:r>
    </w:p>
    <w:p>
      <w:r>
        <w:rPr>
          <w:rFonts w:ascii="Arial" w:hAnsi="Arial" w:eastAsia="Arial"/>
          <w:b w:val="0"/>
          <w:sz w:val="22"/>
        </w:rPr>
        <w:t>for sat here whilst time does fly,</w:t>
      </w:r>
    </w:p>
    <w:p>
      <w:r>
        <w:rPr>
          <w:rFonts w:ascii="Arial" w:hAnsi="Arial" w:eastAsia="Arial"/>
          <w:b w:val="0"/>
          <w:sz w:val="22"/>
        </w:rPr>
        <w:t>ebullient of mind as gentle reminiscences,</w:t>
      </w:r>
    </w:p>
    <w:p>
      <w:r>
        <w:rPr>
          <w:rFonts w:ascii="Arial" w:hAnsi="Arial" w:eastAsia="Arial"/>
          <w:b w:val="0"/>
          <w:sz w:val="22"/>
        </w:rPr>
        <w:t>do while away the time,</w:t>
      </w:r>
    </w:p>
    <w:p>
      <w:r>
        <w:rPr>
          <w:rFonts w:ascii="Arial" w:hAnsi="Arial" w:eastAsia="Arial"/>
          <w:b w:val="0"/>
          <w:sz w:val="22"/>
        </w:rPr>
        <w:t>sentiment and sentimentality fly free,</w:t>
      </w:r>
    </w:p>
    <w:p>
      <w:r>
        <w:rPr>
          <w:rFonts w:ascii="Arial" w:hAnsi="Arial" w:eastAsia="Arial"/>
          <w:b w:val="0"/>
          <w:sz w:val="22"/>
        </w:rPr>
        <w:t>with visions of the past,</w:t>
      </w:r>
    </w:p>
    <w:p>
      <w:r>
        <w:rPr>
          <w:rFonts w:ascii="Arial" w:hAnsi="Arial" w:eastAsia="Arial"/>
          <w:b w:val="0"/>
          <w:sz w:val="22"/>
        </w:rPr>
        <w:t>and hopes of things to be bringing such effervescence,</w:t>
      </w:r>
    </w:p>
    <w:p>
      <w:r>
        <w:rPr>
          <w:rFonts w:ascii="Arial" w:hAnsi="Arial" w:eastAsia="Arial"/>
          <w:b w:val="0"/>
          <w:sz w:val="22"/>
        </w:rPr>
        <w:t>in feelings as the world passes,</w:t>
      </w:r>
    </w:p>
    <w:p>
      <w:r>
        <w:rPr>
          <w:rFonts w:ascii="Arial" w:hAnsi="Arial" w:eastAsia="Arial"/>
          <w:b w:val="0"/>
          <w:sz w:val="22"/>
        </w:rPr>
        <w:t>and out the window,</w:t>
      </w:r>
    </w:p>
    <w:p>
      <w:r>
        <w:rPr>
          <w:rFonts w:ascii="Arial" w:hAnsi="Arial" w:eastAsia="Arial"/>
          <w:b w:val="0"/>
          <w:sz w:val="22"/>
        </w:rPr>
        <w:t>my train of thoughts flow like the sea,</w:t>
      </w:r>
    </w:p>
    <w:p>
      <w:r>
        <w:rPr>
          <w:rFonts w:ascii="Arial" w:hAnsi="Arial" w:eastAsia="Arial"/>
          <w:b w:val="0"/>
          <w:sz w:val="22"/>
        </w:rPr>
        <w:t>for neither here nor there am I,</w:t>
      </w:r>
    </w:p>
    <w:p>
      <w:r>
        <w:rPr>
          <w:rFonts w:ascii="Arial" w:hAnsi="Arial" w:eastAsia="Arial"/>
          <w:b w:val="0"/>
          <w:sz w:val="22"/>
        </w:rPr>
        <w:t>and what will be will be,</w:t>
      </w:r>
    </w:p>
    <w:p>
      <w:r>
        <w:rPr>
          <w:rFonts w:ascii="Arial" w:hAnsi="Arial" w:eastAsia="Arial"/>
          <w:b w:val="0"/>
          <w:sz w:val="22"/>
        </w:rPr>
        <w:t>for how precious the time that distances you from the stress, the stress of living in modern society,</w:t>
      </w:r>
    </w:p>
    <w:p>
      <w:r>
        <w:rPr>
          <w:rFonts w:ascii="Arial" w:hAnsi="Arial" w:eastAsia="Arial"/>
          <w:b w:val="0"/>
          <w:sz w:val="22"/>
        </w:rPr>
        <w:t>because division and inequality,</w:t>
      </w:r>
    </w:p>
    <w:p>
      <w:r>
        <w:rPr>
          <w:rFonts w:ascii="Arial" w:hAnsi="Arial" w:eastAsia="Arial"/>
          <w:b w:val="0"/>
          <w:sz w:val="22"/>
        </w:rPr>
        <w:t>breed such destruction and create such poverty,</w:t>
      </w:r>
    </w:p>
    <w:p>
      <w:r>
        <w:rPr>
          <w:rFonts w:ascii="Arial" w:hAnsi="Arial" w:eastAsia="Arial"/>
          <w:b w:val="0"/>
          <w:sz w:val="22"/>
        </w:rPr>
        <w:t>and ground down by the world,</w:t>
      </w:r>
    </w:p>
    <w:p>
      <w:r>
        <w:rPr>
          <w:rFonts w:ascii="Arial" w:hAnsi="Arial" w:eastAsia="Arial"/>
          <w:b w:val="0"/>
          <w:sz w:val="22"/>
        </w:rPr>
        <w:t>I hope for better things to come but I am happy,</w:t>
      </w:r>
    </w:p>
    <w:p>
      <w:r>
        <w:rPr>
          <w:rFonts w:ascii="Arial" w:hAnsi="Arial" w:eastAsia="Arial"/>
          <w:b w:val="0"/>
          <w:sz w:val="22"/>
        </w:rPr>
        <w:t>sat here by the fire and unencumbered by the world,</w:t>
      </w:r>
    </w:p>
    <w:p>
      <w:r>
        <w:rPr>
          <w:rFonts w:ascii="Arial" w:hAnsi="Arial" w:eastAsia="Arial"/>
          <w:b w:val="0"/>
          <w:sz w:val="22"/>
        </w:rPr>
        <w:t>relaxing,</w:t>
      </w:r>
    </w:p>
    <w:p>
      <w:r>
        <w:rPr>
          <w:rFonts w:ascii="Arial" w:hAnsi="Arial" w:eastAsia="Arial"/>
          <w:b w:val="0"/>
          <w:sz w:val="22"/>
        </w:rPr>
        <w:t>thinking of other things,</w:t>
      </w:r>
    </w:p>
    <w:p>
      <w:r>
        <w:rPr>
          <w:rFonts w:ascii="Arial" w:hAnsi="Arial" w:eastAsia="Arial"/>
          <w:b w:val="0"/>
          <w:sz w:val="22"/>
        </w:rPr>
        <w:t>and with my thoughts flowing like the sea,</w:t>
      </w:r>
    </w:p>
    <w:p>
      <w:r>
        <w:rPr>
          <w:rFonts w:ascii="Arial" w:hAnsi="Arial" w:eastAsia="Arial"/>
          <w:b w:val="0"/>
          <w:sz w:val="22"/>
        </w:rPr>
        <w:t>I am glad to relax, and I am glad to be me.</w:t>
      </w:r>
    </w:p>
    <w:p>
      <w:r>
        <w:rPr>
          <w:rFonts w:ascii="Arial" w:hAnsi="Arial" w:eastAsia="Arial"/>
          <w:b w:val="0"/>
          <w:sz w:val="22"/>
        </w:rPr>
        <w:t>However, and wherever</w:t>
      </w:r>
    </w:p>
    <w:p>
      <w:r>
        <w:rPr>
          <w:rFonts w:ascii="Arial" w:hAnsi="Arial" w:eastAsia="Arial"/>
          <w:b w:val="0"/>
          <w:sz w:val="22"/>
        </w:rPr>
        <w:t>However, and wherever you wish to be,</w:t>
      </w:r>
    </w:p>
    <w:p>
      <w:r>
        <w:rPr>
          <w:rFonts w:ascii="Arial" w:hAnsi="Arial" w:eastAsia="Arial"/>
          <w:b w:val="0"/>
          <w:sz w:val="22"/>
        </w:rPr>
        <w:t>come rain or shine or the winter snows,</w:t>
      </w:r>
    </w:p>
    <w:p>
      <w:r>
        <w:rPr>
          <w:rFonts w:ascii="Arial" w:hAnsi="Arial" w:eastAsia="Arial"/>
          <w:b w:val="0"/>
          <w:sz w:val="22"/>
        </w:rPr>
        <w:t>I wish for you,</w:t>
      </w:r>
    </w:p>
    <w:p>
      <w:r>
        <w:rPr>
          <w:rFonts w:ascii="Arial" w:hAnsi="Arial" w:eastAsia="Arial"/>
          <w:b w:val="0"/>
          <w:sz w:val="22"/>
        </w:rPr>
        <w:t>I wish for you to carry on and forget about me,</w:t>
      </w:r>
    </w:p>
    <w:p>
      <w:r>
        <w:rPr>
          <w:rFonts w:ascii="Arial" w:hAnsi="Arial" w:eastAsia="Arial"/>
          <w:b w:val="0"/>
          <w:sz w:val="22"/>
        </w:rPr>
        <w:t>because I,</w:t>
      </w:r>
    </w:p>
    <w:p>
      <w:r>
        <w:rPr>
          <w:rFonts w:ascii="Arial" w:hAnsi="Arial" w:eastAsia="Arial"/>
          <w:b w:val="0"/>
          <w:sz w:val="22"/>
        </w:rPr>
        <w:t>I am but a memory,</w:t>
      </w:r>
    </w:p>
    <w:p>
      <w:r>
        <w:rPr>
          <w:rFonts w:ascii="Arial" w:hAnsi="Arial" w:eastAsia="Arial"/>
          <w:b w:val="0"/>
          <w:sz w:val="22"/>
        </w:rPr>
        <w:t>so please,</w:t>
      </w:r>
    </w:p>
    <w:p>
      <w:r>
        <w:rPr>
          <w:rFonts w:ascii="Arial" w:hAnsi="Arial" w:eastAsia="Arial"/>
          <w:b w:val="0"/>
          <w:sz w:val="22"/>
        </w:rPr>
        <w:t>please do not pine for me,</w:t>
      </w:r>
    </w:p>
    <w:p>
      <w:r>
        <w:rPr>
          <w:rFonts w:ascii="Arial" w:hAnsi="Arial" w:eastAsia="Arial"/>
          <w:b w:val="0"/>
          <w:sz w:val="22"/>
        </w:rPr>
        <w:t>because I will be across the sea,</w:t>
      </w:r>
    </w:p>
    <w:p>
      <w:r>
        <w:rPr>
          <w:rFonts w:ascii="Arial" w:hAnsi="Arial" w:eastAsia="Arial"/>
          <w:b w:val="0"/>
          <w:sz w:val="22"/>
        </w:rPr>
        <w:t>and although we have drifted apart,</w:t>
      </w:r>
    </w:p>
    <w:p>
      <w:r>
        <w:rPr>
          <w:rFonts w:ascii="Arial" w:hAnsi="Arial" w:eastAsia="Arial"/>
          <w:b w:val="0"/>
          <w:sz w:val="22"/>
        </w:rPr>
        <w:t>do not hold bitterness inside you,</w:t>
      </w:r>
    </w:p>
    <w:p>
      <w:r>
        <w:rPr>
          <w:rFonts w:ascii="Arial" w:hAnsi="Arial" w:eastAsia="Arial"/>
          <w:b w:val="0"/>
          <w:sz w:val="22"/>
        </w:rPr>
        <w:t>for what good is being frozen in time,</w:t>
      </w:r>
    </w:p>
    <w:p>
      <w:r>
        <w:rPr>
          <w:rFonts w:ascii="Arial" w:hAnsi="Arial" w:eastAsia="Arial"/>
          <w:b w:val="0"/>
          <w:sz w:val="22"/>
        </w:rPr>
        <w:t>frozen in time,</w:t>
      </w:r>
    </w:p>
    <w:p>
      <w:r>
        <w:rPr>
          <w:rFonts w:ascii="Arial" w:hAnsi="Arial" w:eastAsia="Arial"/>
          <w:b w:val="0"/>
          <w:sz w:val="22"/>
        </w:rPr>
        <w:t>thinking of a love that was never meant to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