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Butterfly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Butterfly, strong, held up high in the sky,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butterfly, now, wherefore do you go,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 I wonder this, as you float on by,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if I was as light as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now where would I fly,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somewhere exotic,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skies of blue and palm trees too,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how easy life would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If I could follow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