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But a little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But a little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a little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little of you that does colour my view,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a little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most of you I like but there is that vicious streak in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vicious streak,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do not like to see it in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jealous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jealous you that flares 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more often than it should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am I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love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love you, but it is painful to view,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you rant and you rage,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complain,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berate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jump to conclusions,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think I am doing something wrong,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it is not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do not like it one bit,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I point it out 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fly off the handle you really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mental health suffers,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but a little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little of you that does colour my view,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still love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still love you.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