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Business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Business,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it good for you?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you making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making money too?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Business is it good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get more in than you put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speculate to accumulate,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more often than you used to?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make money what do you do with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achieve what you set out to achieve,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did you accomplish what you wanted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if you make more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you give to charity or to some other cause close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are those who have, and those who have not,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are those who have money tied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 cannot do anything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would be the greatest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you would like to accomplish with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money if you could do?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Would you solve a world problem or two?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wind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wind it howls, and it prowls,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whips right through me.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whips through the trees, and it tears them to pieces,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why is it so miserable, I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answer is as invisible as the wind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stand here, I stand here trying to fight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only wish to walk down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the wind, it wants me to go in the opposite direction,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disagrees with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although I try my best,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end up halfway home and then I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end up waving my fist at it repeatedly.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