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Bury</w:t>
      </w:r>
    </w:p>
    <w:p/>
    <w:p>
      <w:r>
        <w:rPr>
          <w:rFonts w:ascii="Arial" w:hAnsi="Arial" w:eastAsia="Arial"/>
          <w:b w:val="0"/>
          <w:sz w:val="22"/>
        </w:rPr>
        <w:t>Bury your heart,</w:t>
      </w:r>
    </w:p>
    <w:p>
      <w:r>
        <w:rPr>
          <w:rFonts w:ascii="Arial" w:hAnsi="Arial" w:eastAsia="Arial"/>
          <w:b w:val="0"/>
          <w:sz w:val="22"/>
        </w:rPr>
        <w:t>and bury your mind,</w:t>
      </w:r>
    </w:p>
    <w:p>
      <w:r>
        <w:rPr>
          <w:rFonts w:ascii="Arial" w:hAnsi="Arial" w:eastAsia="Arial"/>
          <w:b w:val="0"/>
          <w:sz w:val="22"/>
        </w:rPr>
        <w:t>and take your time,</w:t>
      </w:r>
    </w:p>
    <w:p>
      <w:r>
        <w:rPr>
          <w:rFonts w:ascii="Arial" w:hAnsi="Arial" w:eastAsia="Arial"/>
          <w:b w:val="0"/>
          <w:sz w:val="22"/>
        </w:rPr>
        <w:t>with your boots upon the chair,</w:t>
      </w:r>
    </w:p>
    <w:p>
      <w:r>
        <w:rPr>
          <w:rFonts w:ascii="Arial" w:hAnsi="Arial" w:eastAsia="Arial"/>
          <w:b w:val="0"/>
          <w:sz w:val="22"/>
        </w:rPr>
        <w:t>and your mind elsewhere,</w:t>
      </w:r>
    </w:p>
    <w:p>
      <w:r>
        <w:rPr>
          <w:rFonts w:ascii="Arial" w:hAnsi="Arial" w:eastAsia="Arial"/>
          <w:b w:val="0"/>
          <w:sz w:val="22"/>
        </w:rPr>
        <w:t>yes, hungry bellies,</w:t>
      </w:r>
    </w:p>
    <w:p>
      <w:r>
        <w:rPr>
          <w:rFonts w:ascii="Arial" w:hAnsi="Arial" w:eastAsia="Arial"/>
          <w:b w:val="0"/>
          <w:sz w:val="22"/>
        </w:rPr>
        <w:t>need food to eat,</w:t>
      </w:r>
    </w:p>
    <w:p>
      <w:r>
        <w:rPr>
          <w:rFonts w:ascii="Arial" w:hAnsi="Arial" w:eastAsia="Arial"/>
          <w:b w:val="0"/>
          <w:sz w:val="22"/>
        </w:rPr>
        <w:t>in the back streets of Futura,</w:t>
      </w:r>
    </w:p>
    <w:p>
      <w:r>
        <w:rPr>
          <w:rFonts w:ascii="Arial" w:hAnsi="Arial" w:eastAsia="Arial"/>
          <w:b w:val="0"/>
          <w:sz w:val="22"/>
        </w:rPr>
        <w:t>in the slums,</w:t>
      </w:r>
    </w:p>
    <w:p>
      <w:r>
        <w:rPr>
          <w:rFonts w:ascii="Arial" w:hAnsi="Arial" w:eastAsia="Arial"/>
          <w:b w:val="0"/>
          <w:sz w:val="22"/>
        </w:rPr>
        <w:t>where no one barely sleeps,</w:t>
      </w:r>
    </w:p>
    <w:p>
      <w:r>
        <w:rPr>
          <w:rFonts w:ascii="Arial" w:hAnsi="Arial" w:eastAsia="Arial"/>
          <w:b w:val="0"/>
          <w:sz w:val="22"/>
        </w:rPr>
        <w:t>and the waves of happiness come,</w:t>
      </w:r>
    </w:p>
    <w:p>
      <w:r>
        <w:rPr>
          <w:rFonts w:ascii="Arial" w:hAnsi="Arial" w:eastAsia="Arial"/>
          <w:b w:val="0"/>
          <w:sz w:val="22"/>
        </w:rPr>
        <w:t>only with amphetamines,</w:t>
      </w:r>
    </w:p>
    <w:p>
      <w:r>
        <w:rPr>
          <w:rFonts w:ascii="Arial" w:hAnsi="Arial" w:eastAsia="Arial"/>
          <w:b w:val="0"/>
          <w:sz w:val="22"/>
        </w:rPr>
        <w:t>and guns,</w:t>
      </w:r>
    </w:p>
    <w:p>
      <w:r>
        <w:rPr>
          <w:rFonts w:ascii="Arial" w:hAnsi="Arial" w:eastAsia="Arial"/>
          <w:b w:val="0"/>
          <w:sz w:val="22"/>
        </w:rPr>
        <w:t>as on the streets the crazy roam,</w:t>
      </w:r>
    </w:p>
    <w:p>
      <w:r>
        <w:rPr>
          <w:rFonts w:ascii="Arial" w:hAnsi="Arial" w:eastAsia="Arial"/>
          <w:b w:val="0"/>
          <w:sz w:val="22"/>
        </w:rPr>
        <w:t>and at home,</w:t>
      </w:r>
    </w:p>
    <w:p>
      <w:r>
        <w:rPr>
          <w:rFonts w:ascii="Arial" w:hAnsi="Arial" w:eastAsia="Arial"/>
          <w:b w:val="0"/>
          <w:sz w:val="22"/>
        </w:rPr>
        <w:t>the TV tries to sell you dreams,</w:t>
      </w:r>
    </w:p>
    <w:p>
      <w:r>
        <w:rPr>
          <w:rFonts w:ascii="Arial" w:hAnsi="Arial" w:eastAsia="Arial"/>
          <w:b w:val="0"/>
          <w:sz w:val="22"/>
        </w:rPr>
        <w:t>dreams that are far too expensive,</w:t>
      </w:r>
    </w:p>
    <w:p>
      <w:r>
        <w:rPr>
          <w:rFonts w:ascii="Arial" w:hAnsi="Arial" w:eastAsia="Arial"/>
          <w:b w:val="0"/>
          <w:sz w:val="22"/>
        </w:rPr>
        <w:t>dreams of far-off places that you will probably never go,</w:t>
      </w:r>
    </w:p>
    <w:p>
      <w:r>
        <w:rPr>
          <w:rFonts w:ascii="Arial" w:hAnsi="Arial" w:eastAsia="Arial"/>
          <w:b w:val="0"/>
          <w:sz w:val="22"/>
        </w:rPr>
        <w:t>and that are far beyond most people’s reach,</w:t>
      </w:r>
    </w:p>
    <w:p>
      <w:r>
        <w:rPr>
          <w:rFonts w:ascii="Arial" w:hAnsi="Arial" w:eastAsia="Arial"/>
          <w:b w:val="0"/>
          <w:sz w:val="22"/>
        </w:rPr>
        <w:t>whilst the insane outside they howl and screech,</w:t>
      </w:r>
    </w:p>
    <w:p>
      <w:r>
        <w:rPr>
          <w:rFonts w:ascii="Arial" w:hAnsi="Arial" w:eastAsia="Arial"/>
          <w:b w:val="0"/>
          <w:sz w:val="22"/>
        </w:rPr>
        <w:t>they howl and screech,</w:t>
      </w:r>
    </w:p>
    <w:p>
      <w:r>
        <w:rPr>
          <w:rFonts w:ascii="Arial" w:hAnsi="Arial" w:eastAsia="Arial"/>
          <w:b w:val="0"/>
          <w:sz w:val="22"/>
        </w:rPr>
        <w:t>and in the streets of Futura,</w:t>
      </w:r>
    </w:p>
    <w:p>
      <w:r>
        <w:rPr>
          <w:rFonts w:ascii="Arial" w:hAnsi="Arial" w:eastAsia="Arial"/>
          <w:b w:val="0"/>
          <w:sz w:val="22"/>
        </w:rPr>
        <w:t>the drunks they desperately drink the puddles,</w:t>
      </w:r>
    </w:p>
    <w:p>
      <w:r>
        <w:rPr>
          <w:rFonts w:ascii="Arial" w:hAnsi="Arial" w:eastAsia="Arial"/>
          <w:b w:val="0"/>
          <w:sz w:val="22"/>
        </w:rPr>
        <w:t>outside the brewery,</w:t>
      </w:r>
    </w:p>
    <w:p>
      <w:r>
        <w:rPr>
          <w:rFonts w:ascii="Arial" w:hAnsi="Arial" w:eastAsia="Arial"/>
          <w:b w:val="0"/>
          <w:sz w:val="22"/>
        </w:rPr>
        <w:t>where the beer it runs out in trickles from pipes that leak,</w:t>
      </w:r>
    </w:p>
    <w:p>
      <w:r>
        <w:rPr>
          <w:rFonts w:ascii="Arial" w:hAnsi="Arial" w:eastAsia="Arial"/>
          <w:b w:val="0"/>
          <w:sz w:val="22"/>
        </w:rPr>
        <w:t>and amphetamine dreams numb the babies,</w:t>
      </w:r>
    </w:p>
    <w:p>
      <w:r>
        <w:rPr>
          <w:rFonts w:ascii="Arial" w:hAnsi="Arial" w:eastAsia="Arial"/>
          <w:b w:val="0"/>
          <w:sz w:val="22"/>
        </w:rPr>
        <w:t>and their parents,</w:t>
      </w:r>
    </w:p>
    <w:p>
      <w:r>
        <w:rPr>
          <w:rFonts w:ascii="Arial" w:hAnsi="Arial" w:eastAsia="Arial"/>
          <w:b w:val="0"/>
          <w:sz w:val="22"/>
        </w:rPr>
        <w:t>and in the air great despair,</w:t>
      </w:r>
    </w:p>
    <w:p>
      <w:r>
        <w:rPr>
          <w:rFonts w:ascii="Arial" w:hAnsi="Arial" w:eastAsia="Arial"/>
          <w:b w:val="0"/>
          <w:sz w:val="22"/>
        </w:rPr>
        <w:t>and poverty everywhere,</w:t>
      </w:r>
    </w:p>
    <w:p>
      <w:r>
        <w:rPr>
          <w:rFonts w:ascii="Arial" w:hAnsi="Arial" w:eastAsia="Arial"/>
          <w:b w:val="0"/>
          <w:sz w:val="22"/>
        </w:rPr>
        <w:t>in the Futura,</w:t>
      </w:r>
    </w:p>
    <w:p>
      <w:r>
        <w:rPr>
          <w:rFonts w:ascii="Arial" w:hAnsi="Arial" w:eastAsia="Arial"/>
          <w:b w:val="0"/>
          <w:sz w:val="22"/>
        </w:rPr>
        <w:t>where it is the survival of the fittest,</w:t>
      </w:r>
    </w:p>
    <w:p>
      <w:r>
        <w:rPr>
          <w:rFonts w:ascii="Arial" w:hAnsi="Arial" w:eastAsia="Arial"/>
          <w:b w:val="0"/>
          <w:sz w:val="22"/>
        </w:rPr>
        <w:t>and the parents they try to hack the cryptocurrencies,</w:t>
      </w:r>
    </w:p>
    <w:p>
      <w:r>
        <w:rPr>
          <w:rFonts w:ascii="Arial" w:hAnsi="Arial" w:eastAsia="Arial"/>
          <w:b w:val="0"/>
          <w:sz w:val="22"/>
        </w:rPr>
        <w:t>hoping to get rich,</w:t>
      </w:r>
    </w:p>
    <w:p>
      <w:r>
        <w:rPr>
          <w:rFonts w:ascii="Arial" w:hAnsi="Arial" w:eastAsia="Arial"/>
          <w:b w:val="0"/>
          <w:sz w:val="22"/>
        </w:rPr>
        <w:t>hoping to pay for medical treatment for every disease,</w:t>
      </w:r>
    </w:p>
    <w:p>
      <w:r>
        <w:rPr>
          <w:rFonts w:ascii="Arial" w:hAnsi="Arial" w:eastAsia="Arial"/>
          <w:b w:val="0"/>
          <w:sz w:val="22"/>
        </w:rPr>
        <w:t>Futura,</w:t>
      </w:r>
    </w:p>
    <w:p>
      <w:r>
        <w:rPr>
          <w:rFonts w:ascii="Arial" w:hAnsi="Arial" w:eastAsia="Arial"/>
          <w:b w:val="0"/>
          <w:sz w:val="22"/>
        </w:rPr>
        <w:t>a place that everyone wishes to leave,</w:t>
      </w:r>
    </w:p>
    <w:p>
      <w:r>
        <w:rPr>
          <w:rFonts w:ascii="Arial" w:hAnsi="Arial" w:eastAsia="Arial"/>
          <w:b w:val="0"/>
          <w:sz w:val="22"/>
        </w:rPr>
        <w:t>a place that wishes to be,</w:t>
      </w:r>
    </w:p>
    <w:p>
      <w:r>
        <w:rPr>
          <w:rFonts w:ascii="Arial" w:hAnsi="Arial" w:eastAsia="Arial"/>
          <w:b w:val="0"/>
          <w:sz w:val="22"/>
        </w:rPr>
        <w:t>a place where everyone is high and suffers for their sanity.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