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Burnt out</w:t>
      </w:r>
    </w:p>
    <w:p/>
    <w:p>
      <w:r>
        <w:rPr>
          <w:rFonts w:ascii="Arial" w:hAnsi="Arial" w:eastAsia="Arial"/>
          <w:b w:val="0"/>
          <w:sz w:val="22"/>
        </w:rPr>
        <w:t>Burnt out from the inside,</w:t>
      </w:r>
    </w:p>
    <w:p>
      <w:r>
        <w:rPr>
          <w:rFonts w:ascii="Arial" w:hAnsi="Arial" w:eastAsia="Arial"/>
          <w:b w:val="0"/>
          <w:sz w:val="22"/>
        </w:rPr>
        <w:t>worn out from the frustration of the times,</w:t>
      </w:r>
    </w:p>
    <w:p>
      <w:r>
        <w:rPr>
          <w:rFonts w:ascii="Arial" w:hAnsi="Arial" w:eastAsia="Arial"/>
          <w:b w:val="0"/>
          <w:sz w:val="22"/>
        </w:rPr>
        <w:t>unable to think clearly,</w:t>
      </w:r>
    </w:p>
    <w:p>
      <w:r>
        <w:rPr>
          <w:rFonts w:ascii="Arial" w:hAnsi="Arial" w:eastAsia="Arial"/>
          <w:b w:val="0"/>
          <w:sz w:val="22"/>
        </w:rPr>
        <w:t>unable to see the path ahead,</w:t>
      </w:r>
    </w:p>
    <w:p>
      <w:r>
        <w:rPr>
          <w:rFonts w:ascii="Arial" w:hAnsi="Arial" w:eastAsia="Arial"/>
          <w:b w:val="0"/>
          <w:sz w:val="22"/>
        </w:rPr>
        <w:t>unable to concentrate because of failures,</w:t>
      </w:r>
    </w:p>
    <w:p>
      <w:r>
        <w:rPr>
          <w:rFonts w:ascii="Arial" w:hAnsi="Arial" w:eastAsia="Arial"/>
          <w:b w:val="0"/>
          <w:sz w:val="22"/>
        </w:rPr>
        <w:t>and the frailties of the mind,</w:t>
      </w:r>
    </w:p>
    <w:p>
      <w:r>
        <w:rPr>
          <w:rFonts w:ascii="Arial" w:hAnsi="Arial" w:eastAsia="Arial"/>
          <w:b w:val="0"/>
          <w:sz w:val="22"/>
        </w:rPr>
        <w:t>and in the imaginings of so many things, that lead nowhere,</w:t>
      </w:r>
    </w:p>
    <w:p>
      <w:r>
        <w:rPr>
          <w:rFonts w:ascii="Arial" w:hAnsi="Arial" w:eastAsia="Arial"/>
          <w:b w:val="0"/>
          <w:sz w:val="22"/>
        </w:rPr>
        <w:t>the decimation and the destruction of the mind,</w:t>
      </w:r>
    </w:p>
    <w:p>
      <w:r>
        <w:rPr>
          <w:rFonts w:ascii="Arial" w:hAnsi="Arial" w:eastAsia="Arial"/>
          <w:b w:val="0"/>
          <w:sz w:val="22"/>
        </w:rPr>
        <w:t>is a terrible thing, and so too the pacification,</w:t>
      </w:r>
    </w:p>
    <w:p>
      <w:r>
        <w:rPr>
          <w:rFonts w:ascii="Arial" w:hAnsi="Arial" w:eastAsia="Arial"/>
          <w:b w:val="0"/>
          <w:sz w:val="22"/>
        </w:rPr>
        <w:t>through tiredness in the calamity of over work,</w:t>
      </w:r>
    </w:p>
    <w:p>
      <w:r>
        <w:rPr>
          <w:rFonts w:ascii="Arial" w:hAnsi="Arial" w:eastAsia="Arial"/>
          <w:b w:val="0"/>
          <w:sz w:val="22"/>
        </w:rPr>
        <w:t>over work that kills the spirit and the creativity,</w:t>
      </w:r>
    </w:p>
    <w:p>
      <w:r>
        <w:rPr>
          <w:rFonts w:ascii="Arial" w:hAnsi="Arial" w:eastAsia="Arial"/>
          <w:b w:val="0"/>
          <w:sz w:val="22"/>
        </w:rPr>
        <w:t>and in these times what good are you,</w:t>
      </w:r>
    </w:p>
    <w:p>
      <w:r>
        <w:rPr>
          <w:rFonts w:ascii="Arial" w:hAnsi="Arial" w:eastAsia="Arial"/>
          <w:b w:val="0"/>
          <w:sz w:val="22"/>
        </w:rPr>
        <w:t>if you are falling apart and are an empty shell inside,</w:t>
      </w:r>
    </w:p>
    <w:p>
      <w:r>
        <w:rPr>
          <w:rFonts w:ascii="Arial" w:hAnsi="Arial" w:eastAsia="Arial"/>
          <w:b w:val="0"/>
          <w:sz w:val="22"/>
        </w:rPr>
        <w:t>and what good are you,</w:t>
      </w:r>
    </w:p>
    <w:p>
      <w:r>
        <w:rPr>
          <w:rFonts w:ascii="Arial" w:hAnsi="Arial" w:eastAsia="Arial"/>
          <w:b w:val="0"/>
          <w:sz w:val="22"/>
        </w:rPr>
        <w:t>when you are worn out and exhausted,</w:t>
      </w:r>
    </w:p>
    <w:p>
      <w:r>
        <w:rPr>
          <w:rFonts w:ascii="Arial" w:hAnsi="Arial" w:eastAsia="Arial"/>
          <w:b w:val="0"/>
          <w:sz w:val="22"/>
        </w:rPr>
        <w:t>for nothing will come from such exhaustion,</w:t>
      </w:r>
    </w:p>
    <w:p>
      <w:r>
        <w:rPr>
          <w:rFonts w:ascii="Arial" w:hAnsi="Arial" w:eastAsia="Arial"/>
          <w:b w:val="0"/>
          <w:sz w:val="22"/>
        </w:rPr>
        <w:t>except frustration, and then vexation,</w:t>
      </w:r>
    </w:p>
    <w:p>
      <w:r>
        <w:rPr>
          <w:rFonts w:ascii="Arial" w:hAnsi="Arial" w:eastAsia="Arial"/>
          <w:b w:val="0"/>
          <w:sz w:val="22"/>
        </w:rPr>
        <w:t>for from vexation comes the destruction of relationships,</w:t>
      </w:r>
    </w:p>
    <w:p>
      <w:r>
        <w:rPr>
          <w:rFonts w:ascii="Arial" w:hAnsi="Arial" w:eastAsia="Arial"/>
          <w:b w:val="0"/>
          <w:sz w:val="22"/>
        </w:rPr>
        <w:t>destruction that divides humankind,</w:t>
      </w:r>
    </w:p>
    <w:p>
      <w:r>
        <w:rPr>
          <w:rFonts w:ascii="Arial" w:hAnsi="Arial" w:eastAsia="Arial"/>
          <w:b w:val="0"/>
          <w:sz w:val="22"/>
        </w:rPr>
        <w:t>and you will solve nothing,</w:t>
      </w:r>
    </w:p>
    <w:p>
      <w:r>
        <w:rPr>
          <w:rFonts w:ascii="Arial" w:hAnsi="Arial" w:eastAsia="Arial"/>
          <w:b w:val="0"/>
          <w:sz w:val="22"/>
        </w:rPr>
        <w:t>and get nowhere fast when your mind is shattered and tired,</w:t>
      </w:r>
    </w:p>
    <w:p>
      <w:r>
        <w:rPr>
          <w:rFonts w:ascii="Arial" w:hAnsi="Arial" w:eastAsia="Arial"/>
          <w:b w:val="0"/>
          <w:sz w:val="22"/>
        </w:rPr>
        <w:t>and because of it you will only be burnt out from the Inside,</w:t>
      </w:r>
    </w:p>
    <w:p>
      <w:r>
        <w:rPr>
          <w:rFonts w:ascii="Arial" w:hAnsi="Arial" w:eastAsia="Arial"/>
          <w:b w:val="0"/>
          <w:sz w:val="22"/>
        </w:rPr>
        <w:t>and worn out from the frustrations of the times,</w:t>
      </w:r>
    </w:p>
    <w:p>
      <w:r>
        <w:rPr>
          <w:rFonts w:ascii="Arial" w:hAnsi="Arial" w:eastAsia="Arial"/>
          <w:b w:val="0"/>
          <w:sz w:val="22"/>
        </w:rPr>
        <w:t>so, take a little time, take a little time to yourself, and relax,</w:t>
      </w:r>
    </w:p>
    <w:p>
      <w:r>
        <w:rPr>
          <w:rFonts w:ascii="Arial" w:hAnsi="Arial" w:eastAsia="Arial"/>
          <w:b w:val="0"/>
          <w:sz w:val="22"/>
        </w:rPr>
        <w:t>and bit by bit you will gradually ease back,</w:t>
      </w:r>
    </w:p>
    <w:p>
      <w:r>
        <w:rPr>
          <w:rFonts w:ascii="Arial" w:hAnsi="Arial" w:eastAsia="Arial"/>
          <w:b w:val="0"/>
          <w:sz w:val="22"/>
        </w:rPr>
        <w:t>back into yourself,</w:t>
      </w:r>
    </w:p>
    <w:p>
      <w:r>
        <w:rPr>
          <w:rFonts w:ascii="Arial" w:hAnsi="Arial" w:eastAsia="Arial"/>
          <w:b w:val="0"/>
          <w:sz w:val="22"/>
        </w:rPr>
        <w:t>and feel more human again inside and truly alive,</w:t>
      </w:r>
    </w:p>
    <w:p>
      <w:r>
        <w:rPr>
          <w:rFonts w:ascii="Arial" w:hAnsi="Arial" w:eastAsia="Arial"/>
          <w:b w:val="0"/>
          <w:sz w:val="22"/>
        </w:rPr>
        <w:t>now what an idealism is that?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