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Burning love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Fire in the yard,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burning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burning desire,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letters on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disappearing quickly,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years of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erased in a bitter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bitter moment and a moment of torment,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embers rising higher,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letters burning in the flames,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letters quickly to heaven sent,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was once romance no longer meant,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meant,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letters burning in the flames,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letters quickly to heaven sent,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time to repent,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time to repent,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love is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is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memories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disappear so quickly in the flames,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turn rapidly into ashes whilst the pain remains,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bitter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linger for what will seem an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you ever love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 ever about love feel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is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is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stand next to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watch your old love letters on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memories disappearing quickly,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years of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erased in a bitter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bitter moment and a moment of torment,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embers rising higher,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love 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love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agony of heartbreak still raging,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still raging in your heart and your head.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