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Buried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Buried in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little piece of you that you gave to me as a present,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heart shaped crystal upon a gold chain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heart shaped crystal upon a gold chain,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now contains my memories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there, underneath the soil every time I visit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memory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memory of you in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memory of the day that you gave it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fresh in my mind, as fresh as those roses over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heart shape crystal upon a gold chain buried in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little piece of you that I used to carry 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you were not with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used to hold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hold it to my heart to feel close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it I felt lucky,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 I was lucky,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heart shape crystal upon a gold chain,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contains my shared memories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 it is buried in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stand here, we still share it we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share it, and it contains so many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me and you, the present you gave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heart shaped crystal upon the gold chain,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took wherever we went 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memories of you, memories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stand beside you in the graveyard,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the skies so blue.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