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Buckets of rain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Buckets of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buckets of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buckets of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day like every other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 so grey around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buckets of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buckets of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buckets of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to paint my walls with some colour,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to get away from the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fear of being miserable,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tiredness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 after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year after year,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have had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going to paint my walls with brighter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actually 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I'll just save the money and go on holiday permanently,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will be better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why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why sky do you have to be such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cannot you see you bring me far too many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enough rain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for rain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will save my money and go on holiday,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permanently to spite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far, far, far away from 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