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Brought it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Brought it all, you brought it all.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cheek, the wit,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intelligence, and for you I did fall,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brought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called to me with your sirens call,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listened to you, and it was all over far too soon,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my heart had been stolen away forever and a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was amongst the stars and near the moon,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floating up so high in the heavens,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a beauty such as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beauty ever so indescribable,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every emotion, and with every sense,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how I feel for you, and my feelings are ever powerful,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put me at 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there is no rival to your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there is no rival to your love,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happy with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it is soft and gentle,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does not crush me in its crucible,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some hold on far too tight,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some to love, they barely cling at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give me space,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give love, you give me care,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compassionate,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make me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 matter the problems,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stresses you, help me rise above them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help me rise above them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