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Brooklyn diner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sat in Brooklyn in the diner,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know you and I do not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know you from around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I’ve seen you with a boyfriend or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I’ve seen the arguments,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seen you screaming your head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some fool that was no good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know that showing that you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does not come easily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wear a mask,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try to keep your cool.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with your hurt and your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the agony of past hurts lodged in your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know you are trying to be balanced,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is something bugging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hands are a little shaky,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judgement is rather on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dangling on a precipice,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dangling on a ledge,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ready to jump,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ready to attack,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have been savaged in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you are ready to be savage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bitter years of bitter tears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days you barely hold it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about real love these days it comes and goes,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less frequently than the weather,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about love these days you barely have a clue,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lost all your ability to judge,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showing that you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does not come so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scared,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scared little 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like Bambi,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those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hazel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are filled to the brim with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ready to burst,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raindrops falling from the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your heart is in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torn apart by so many 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no longer tolerate fools,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God help those,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will try to do you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have little patience anymore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tonight, judging from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anger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God help those who try to play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I can see are at your wits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crazy look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coat,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glimpse a knife,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quite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you are going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God help those,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God help those,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come across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