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Broken society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Broken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frustration and rage.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Robberies,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burglaries,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muggings,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drug dealing and marijuana smoking at age 8.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Unemployment.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Xenophobia.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Racism and hate.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Domestic abuse.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Alcoholism.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Chat show hosts,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selling peoples souls,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heroin users,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making more money than many,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many who struggle,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struggle to earn the minimum wage.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religions with morals,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with many followers who murder and rape.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Broken society.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Poverty,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famine and drought,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terrorists,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blow themselves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unlikely to see the seven virgins,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which they wait.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Broken society.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there were gods,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 is the world in such a state?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