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 sleep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Broken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broken sleep and sunshine.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Sunshine streaming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 in the sky.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dream gone quickly in the blink of an eye.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awakening,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awakening and a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watch the world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clock upon the wall, it ticks and it tocks,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passes slowly as the sun sets itself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eat my breakfast,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contemplate the empty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were laying just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to myself how quickly you can miss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you are only gone away for a week,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longer than just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a day since you have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 for your return,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here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smell you and the fragrance that you 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your photographs,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smiling back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as bad, but I have you in my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they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absence makes the heart grow fonder,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how it aches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aches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always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where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you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thinking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thinking of you, and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too I am sure are thinking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 you are thinking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travel across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