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Broken mirrors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Broken mirrors,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bleeding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shattered reflections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picture of a woman in a photograph with a smile.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Distorted visions in a damaged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distorted visions in a war-ravaged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bodies lying in a gutter in a world torn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city with no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city after the end of a war and the cessation of violence,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city with blood amongst the ashes and the rubble,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city with bodies buried in the rubble,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city with bullets through the walls and buildings on 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city with great emptiness,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place only filled with ghosts and broken mirrors,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bleeding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evacuees returning to the remains of their homes,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for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for a comfort of sorts,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for memories amongst the rubble,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for comfort now they are mostly alone, totally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their families now slaughtered and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slaughtered and gone, and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peace it rumbles bloodily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bloodily on amongst the ashes and the rubble,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remains of the buildings are searched,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loved one’s bodies are found,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tears fall from loved one’s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cry over those blown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who were tortured and mutilated,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shot and executed,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life in the aftermath of the terrible atrocities of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stumbles on, it stumbles on with barely any comfort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nearly everyone slaughtered and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nearly everyone slaughtered and gone.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