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Broken locks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Broken locks and windows and drawers ransacked,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clothes upon the floor,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broken mirror cracked,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jewellery taken,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taken by those who have fled,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have been disturbed halfway through the act,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why, why do you pick on the vulnerable?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would you, upon your family inflict such an evil act?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Probably,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probably, alas.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