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Broken</w:t>
      </w:r>
    </w:p>
    <w:p/>
    <w:p>
      <w:r>
        <w:rPr>
          <w:rFonts w:ascii="Arial" w:hAnsi="Arial" w:eastAsia="Arial"/>
          <w:b w:val="0"/>
          <w:sz w:val="22"/>
        </w:rPr>
        <w:t>Are you shattered, broken into pieces,</w:t>
      </w:r>
    </w:p>
    <w:p>
      <w:r>
        <w:rPr>
          <w:rFonts w:ascii="Arial" w:hAnsi="Arial" w:eastAsia="Arial"/>
          <w:b w:val="0"/>
          <w:sz w:val="22"/>
        </w:rPr>
        <w:t>are you weak, are you strong,</w:t>
      </w:r>
    </w:p>
    <w:p>
      <w:r>
        <w:rPr>
          <w:rFonts w:ascii="Arial" w:hAnsi="Arial" w:eastAsia="Arial"/>
          <w:b w:val="0"/>
          <w:sz w:val="22"/>
        </w:rPr>
        <w:t>are you waiting for someone to save you,</w:t>
      </w:r>
    </w:p>
    <w:p>
      <w:r>
        <w:rPr>
          <w:rFonts w:ascii="Arial" w:hAnsi="Arial" w:eastAsia="Arial"/>
          <w:b w:val="0"/>
          <w:sz w:val="22"/>
        </w:rPr>
        <w:t>are you waiting to reform yourself,</w:t>
      </w:r>
    </w:p>
    <w:p>
      <w:r>
        <w:rPr>
          <w:rFonts w:ascii="Arial" w:hAnsi="Arial" w:eastAsia="Arial"/>
          <w:b w:val="0"/>
          <w:sz w:val="22"/>
        </w:rPr>
        <w:t>to transform you from the person you were,</w:t>
      </w:r>
    </w:p>
    <w:p>
      <w:r>
        <w:rPr>
          <w:rFonts w:ascii="Arial" w:hAnsi="Arial" w:eastAsia="Arial"/>
          <w:b w:val="0"/>
          <w:sz w:val="22"/>
        </w:rPr>
        <w:t>to the person that you want to become,</w:t>
      </w:r>
    </w:p>
    <w:p>
      <w:r>
        <w:rPr>
          <w:rFonts w:ascii="Arial" w:hAnsi="Arial" w:eastAsia="Arial"/>
          <w:b w:val="0"/>
          <w:sz w:val="22"/>
        </w:rPr>
        <w:t>because there is nothing wrong, with being weak,</w:t>
      </w:r>
    </w:p>
    <w:p>
      <w:r>
        <w:rPr>
          <w:rFonts w:ascii="Arial" w:hAnsi="Arial" w:eastAsia="Arial"/>
          <w:b w:val="0"/>
          <w:sz w:val="22"/>
        </w:rPr>
        <w:t>and there is nothing wrong with being strong,</w:t>
      </w:r>
    </w:p>
    <w:p>
      <w:r>
        <w:rPr>
          <w:rFonts w:ascii="Arial" w:hAnsi="Arial" w:eastAsia="Arial"/>
          <w:b w:val="0"/>
          <w:sz w:val="22"/>
        </w:rPr>
        <w:t>and you can always improve yourself,</w:t>
      </w:r>
    </w:p>
    <w:p>
      <w:r>
        <w:rPr>
          <w:rFonts w:ascii="Arial" w:hAnsi="Arial" w:eastAsia="Arial"/>
          <w:b w:val="0"/>
          <w:sz w:val="22"/>
        </w:rPr>
        <w:t>and change yourself, and re-evaluate life,</w:t>
      </w:r>
    </w:p>
    <w:p>
      <w:r>
        <w:rPr>
          <w:rFonts w:ascii="Arial" w:hAnsi="Arial" w:eastAsia="Arial"/>
          <w:b w:val="0"/>
          <w:sz w:val="22"/>
        </w:rPr>
        <w:t>and the re-evaluation of life is never wrong,</w:t>
      </w:r>
    </w:p>
    <w:p>
      <w:r>
        <w:rPr>
          <w:rFonts w:ascii="Arial" w:hAnsi="Arial" w:eastAsia="Arial"/>
          <w:b w:val="0"/>
          <w:sz w:val="22"/>
        </w:rPr>
        <w:t>and even if you are weak, and the tears are flowing,</w:t>
      </w:r>
    </w:p>
    <w:p>
      <w:r>
        <w:rPr>
          <w:rFonts w:ascii="Arial" w:hAnsi="Arial" w:eastAsia="Arial"/>
          <w:b w:val="0"/>
          <w:sz w:val="22"/>
        </w:rPr>
        <w:t>and in your emotions and in your heart and your mind,</w:t>
      </w:r>
    </w:p>
    <w:p>
      <w:r>
        <w:rPr>
          <w:rFonts w:ascii="Arial" w:hAnsi="Arial" w:eastAsia="Arial"/>
          <w:b w:val="0"/>
          <w:sz w:val="22"/>
        </w:rPr>
        <w:t>you will find that in time life will get better,</w:t>
      </w:r>
    </w:p>
    <w:p>
      <w:r>
        <w:rPr>
          <w:rFonts w:ascii="Arial" w:hAnsi="Arial" w:eastAsia="Arial"/>
          <w:b w:val="0"/>
          <w:sz w:val="22"/>
        </w:rPr>
        <w:t>and in acknowledging your weaknesses,</w:t>
      </w:r>
    </w:p>
    <w:p>
      <w:r>
        <w:rPr>
          <w:rFonts w:ascii="Arial" w:hAnsi="Arial" w:eastAsia="Arial"/>
          <w:b w:val="0"/>
          <w:sz w:val="22"/>
        </w:rPr>
        <w:t>you can never be weak,</w:t>
      </w:r>
    </w:p>
    <w:p>
      <w:r>
        <w:rPr>
          <w:rFonts w:ascii="Arial" w:hAnsi="Arial" w:eastAsia="Arial"/>
          <w:b w:val="0"/>
          <w:sz w:val="22"/>
        </w:rPr>
        <w:t>for in acknowledging weaknesses you really are strong,</w:t>
      </w:r>
    </w:p>
    <w:p>
      <w:r>
        <w:rPr>
          <w:rFonts w:ascii="Arial" w:hAnsi="Arial" w:eastAsia="Arial"/>
          <w:b w:val="0"/>
          <w:sz w:val="22"/>
        </w:rPr>
        <w:t>and what a wonder it, is the power of the mind,</w:t>
      </w:r>
    </w:p>
    <w:p>
      <w:r>
        <w:rPr>
          <w:rFonts w:ascii="Arial" w:hAnsi="Arial" w:eastAsia="Arial"/>
          <w:b w:val="0"/>
          <w:sz w:val="22"/>
        </w:rPr>
        <w:t>and how great is the perseverance and the fortitude that gives you the strength to carry 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