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Bright</w:t>
      </w:r>
    </w:p>
    <w:p/>
    <w:p>
      <w:r>
        <w:rPr>
          <w:rFonts w:ascii="Arial" w:hAnsi="Arial" w:eastAsia="Arial"/>
          <w:b w:val="0"/>
          <w:sz w:val="22"/>
        </w:rPr>
        <w:t>Bright, beautiful,</w:t>
      </w:r>
    </w:p>
    <w:p>
      <w:r>
        <w:rPr>
          <w:rFonts w:ascii="Arial" w:hAnsi="Arial" w:eastAsia="Arial"/>
          <w:b w:val="0"/>
          <w:sz w:val="22"/>
        </w:rPr>
        <w:t>true, life,</w:t>
      </w:r>
    </w:p>
    <w:p>
      <w:r>
        <w:rPr>
          <w:rFonts w:ascii="Arial" w:hAnsi="Arial" w:eastAsia="Arial"/>
          <w:b w:val="0"/>
          <w:sz w:val="22"/>
        </w:rPr>
        <w:t>existence, you,</w:t>
      </w:r>
    </w:p>
    <w:p>
      <w:r>
        <w:rPr>
          <w:rFonts w:ascii="Arial" w:hAnsi="Arial" w:eastAsia="Arial"/>
          <w:b w:val="0"/>
          <w:sz w:val="22"/>
        </w:rPr>
        <w:t>yes, together, together we are greater,</w:t>
      </w:r>
    </w:p>
    <w:p>
      <w:r>
        <w:rPr>
          <w:rFonts w:ascii="Arial" w:hAnsi="Arial" w:eastAsia="Arial"/>
          <w:b w:val="0"/>
          <w:sz w:val="22"/>
        </w:rPr>
        <w:t>we are greater it is true,</w:t>
      </w:r>
    </w:p>
    <w:p>
      <w:r>
        <w:rPr>
          <w:rFonts w:ascii="Arial" w:hAnsi="Arial" w:eastAsia="Arial"/>
          <w:b w:val="0"/>
          <w:sz w:val="22"/>
        </w:rPr>
        <w:t>and in your arms, as we gaze at the stars,</w:t>
      </w:r>
    </w:p>
    <w:p>
      <w:r>
        <w:rPr>
          <w:rFonts w:ascii="Arial" w:hAnsi="Arial" w:eastAsia="Arial"/>
          <w:b w:val="0"/>
          <w:sz w:val="22"/>
        </w:rPr>
        <w:t>how magnificent they are,</w:t>
      </w:r>
    </w:p>
    <w:p>
      <w:r>
        <w:rPr>
          <w:rFonts w:ascii="Arial" w:hAnsi="Arial" w:eastAsia="Arial"/>
          <w:b w:val="0"/>
          <w:sz w:val="22"/>
        </w:rPr>
        <w:t>and the moonlight that shines down upon you,</w:t>
      </w:r>
    </w:p>
    <w:p>
      <w:r>
        <w:rPr>
          <w:rFonts w:ascii="Arial" w:hAnsi="Arial" w:eastAsia="Arial"/>
          <w:b w:val="0"/>
          <w:sz w:val="22"/>
        </w:rPr>
        <w:t>and no words are needed with you,</w:t>
      </w:r>
    </w:p>
    <w:p>
      <w:r>
        <w:rPr>
          <w:rFonts w:ascii="Arial" w:hAnsi="Arial" w:eastAsia="Arial"/>
          <w:b w:val="0"/>
          <w:sz w:val="22"/>
        </w:rPr>
        <w:t>to express the beauty of all that we see,</w:t>
      </w:r>
    </w:p>
    <w:p>
      <w:r>
        <w:rPr>
          <w:rFonts w:ascii="Arial" w:hAnsi="Arial" w:eastAsia="Arial"/>
          <w:b w:val="0"/>
          <w:sz w:val="22"/>
        </w:rPr>
        <w:t>because in your eyes, the happiness shines through,</w:t>
      </w:r>
    </w:p>
    <w:p>
      <w:r>
        <w:rPr>
          <w:rFonts w:ascii="Arial" w:hAnsi="Arial" w:eastAsia="Arial"/>
          <w:b w:val="0"/>
          <w:sz w:val="22"/>
        </w:rPr>
        <w:t>and how my heart it leaps,</w:t>
      </w:r>
    </w:p>
    <w:p>
      <w:r>
        <w:rPr>
          <w:rFonts w:ascii="Arial" w:hAnsi="Arial" w:eastAsia="Arial"/>
          <w:b w:val="0"/>
          <w:sz w:val="22"/>
        </w:rPr>
        <w:t>when you look at me like you do,</w:t>
      </w:r>
    </w:p>
    <w:p>
      <w:r>
        <w:rPr>
          <w:rFonts w:ascii="Arial" w:hAnsi="Arial" w:eastAsia="Arial"/>
          <w:b w:val="0"/>
          <w:sz w:val="22"/>
        </w:rPr>
        <w:t>how my heart it leaps, at the love in you,</w:t>
      </w:r>
    </w:p>
    <w:p>
      <w:r>
        <w:rPr>
          <w:rFonts w:ascii="Arial" w:hAnsi="Arial" w:eastAsia="Arial"/>
          <w:b w:val="0"/>
          <w:sz w:val="22"/>
        </w:rPr>
        <w:t>the love in you for me,</w:t>
      </w:r>
    </w:p>
    <w:p>
      <w:r>
        <w:rPr>
          <w:rFonts w:ascii="Arial" w:hAnsi="Arial" w:eastAsia="Arial"/>
          <w:b w:val="0"/>
          <w:sz w:val="22"/>
        </w:rPr>
        <w:t>and I because of happiness, could cry a tear or two,</w:t>
      </w:r>
    </w:p>
    <w:p>
      <w:r>
        <w:rPr>
          <w:rFonts w:ascii="Arial" w:hAnsi="Arial" w:eastAsia="Arial"/>
          <w:b w:val="0"/>
          <w:sz w:val="22"/>
        </w:rPr>
        <w:t>and as I hold you tenderly,</w:t>
      </w:r>
    </w:p>
    <w:p>
      <w:r>
        <w:rPr>
          <w:rFonts w:ascii="Arial" w:hAnsi="Arial" w:eastAsia="Arial"/>
          <w:b w:val="0"/>
          <w:sz w:val="22"/>
        </w:rPr>
        <w:t>the magic of the heavens is a wonder to behold,</w:t>
      </w:r>
    </w:p>
    <w:p>
      <w:r>
        <w:rPr>
          <w:rFonts w:ascii="Arial" w:hAnsi="Arial" w:eastAsia="Arial"/>
          <w:b w:val="0"/>
          <w:sz w:val="22"/>
        </w:rPr>
        <w:t>and every star in the sky,</w:t>
      </w:r>
    </w:p>
    <w:p>
      <w:r>
        <w:rPr>
          <w:rFonts w:ascii="Arial" w:hAnsi="Arial" w:eastAsia="Arial"/>
          <w:b w:val="0"/>
          <w:sz w:val="22"/>
        </w:rPr>
        <w:t>the light from them, it is like the light from you,</w:t>
      </w:r>
    </w:p>
    <w:p>
      <w:r>
        <w:rPr>
          <w:rFonts w:ascii="Arial" w:hAnsi="Arial" w:eastAsia="Arial"/>
          <w:b w:val="0"/>
          <w:sz w:val="22"/>
        </w:rPr>
        <w:t>that fills me so beautifully,</w:t>
      </w:r>
    </w:p>
    <w:p>
      <w:r>
        <w:rPr>
          <w:rFonts w:ascii="Arial" w:hAnsi="Arial" w:eastAsia="Arial"/>
          <w:b w:val="0"/>
          <w:sz w:val="22"/>
        </w:rPr>
        <w:t>and I am the happiest that I have ever been,</w:t>
      </w:r>
    </w:p>
    <w:p>
      <w:r>
        <w:rPr>
          <w:rFonts w:ascii="Arial" w:hAnsi="Arial" w:eastAsia="Arial"/>
          <w:b w:val="0"/>
          <w:sz w:val="22"/>
        </w:rPr>
        <w:t>as I stare in rapture captivated by you,</w:t>
      </w:r>
    </w:p>
    <w:p>
      <w:r>
        <w:rPr>
          <w:rFonts w:ascii="Arial" w:hAnsi="Arial" w:eastAsia="Arial"/>
          <w:b w:val="0"/>
          <w:sz w:val="22"/>
        </w:rPr>
        <w:t>and fascinated by you,</w:t>
      </w:r>
    </w:p>
    <w:p>
      <w:r>
        <w:rPr>
          <w:rFonts w:ascii="Arial" w:hAnsi="Arial" w:eastAsia="Arial"/>
          <w:b w:val="0"/>
          <w:sz w:val="22"/>
        </w:rPr>
        <w:t>and as you look at me so lovingly,</w:t>
      </w:r>
    </w:p>
    <w:p>
      <w:r>
        <w:rPr>
          <w:rFonts w:ascii="Arial" w:hAnsi="Arial" w:eastAsia="Arial"/>
          <w:b w:val="0"/>
          <w:sz w:val="22"/>
        </w:rPr>
        <w:t>I run my finger down your cheek,</w:t>
      </w:r>
    </w:p>
    <w:p>
      <w:r>
        <w:rPr>
          <w:rFonts w:ascii="Arial" w:hAnsi="Arial" w:eastAsia="Arial"/>
          <w:b w:val="0"/>
          <w:sz w:val="22"/>
        </w:rPr>
        <w:t>and kiss you upon the lips,</w:t>
      </w:r>
    </w:p>
    <w:p>
      <w:r>
        <w:rPr>
          <w:rFonts w:ascii="Arial" w:hAnsi="Arial" w:eastAsia="Arial"/>
          <w:b w:val="0"/>
          <w:sz w:val="22"/>
        </w:rPr>
        <w:t>oh, how sweet, how sweet are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