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Breathe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Breathe and take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 and pay time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breathe and be, be free of the chaos that descends,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day upon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breathe, breathe gently and be yourself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deliver yourself and set yourself free,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calm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calm your mind from the rapidity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chaos is no good for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chaos is far too eager to drive you into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relax and breathe,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stare at the ocean, and stare at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stare at nature, stare at the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waterfalls, the rivers, and the lakes,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stare at the woods and find solace in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they will calm you and bring you peace and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much-needed tranquillity,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chaos rages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chaos can only bring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misery what a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miserable life it is so easy to lead,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not wish this chaos on anyone,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no good for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breathe and take your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 and pay time no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breathe and be, and become yourself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become yourself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away from the chaos of modern life that brings such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