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Breaking up</w:t>
      </w:r>
    </w:p>
    <w:p/>
    <w:p>
      <w:r>
        <w:rPr>
          <w:rFonts w:ascii="Arial" w:hAnsi="Arial" w:eastAsia="Arial"/>
          <w:b w:val="0"/>
          <w:sz w:val="22"/>
        </w:rPr>
        <w:t>Breaking up,</w:t>
      </w:r>
    </w:p>
    <w:p>
      <w:r>
        <w:rPr>
          <w:rFonts w:ascii="Arial" w:hAnsi="Arial" w:eastAsia="Arial"/>
          <w:b w:val="0"/>
          <w:sz w:val="22"/>
        </w:rPr>
        <w:t>a relationship on the rocks,</w:t>
      </w:r>
    </w:p>
    <w:p>
      <w:r>
        <w:rPr>
          <w:rFonts w:ascii="Arial" w:hAnsi="Arial" w:eastAsia="Arial"/>
          <w:b w:val="0"/>
          <w:sz w:val="22"/>
        </w:rPr>
        <w:t>all anger,</w:t>
      </w:r>
    </w:p>
    <w:p>
      <w:r>
        <w:rPr>
          <w:rFonts w:ascii="Arial" w:hAnsi="Arial" w:eastAsia="Arial"/>
          <w:b w:val="0"/>
          <w:sz w:val="22"/>
        </w:rPr>
        <w:t>and verbal barbarity and linguistic shocks,</w:t>
      </w:r>
    </w:p>
    <w:p>
      <w:r>
        <w:rPr>
          <w:rFonts w:ascii="Arial" w:hAnsi="Arial" w:eastAsia="Arial"/>
          <w:b w:val="0"/>
          <w:sz w:val="22"/>
        </w:rPr>
        <w:t>a black comedy,</w:t>
      </w:r>
    </w:p>
    <w:p>
      <w:r>
        <w:rPr>
          <w:rFonts w:ascii="Arial" w:hAnsi="Arial" w:eastAsia="Arial"/>
          <w:b w:val="0"/>
          <w:sz w:val="22"/>
        </w:rPr>
        <w:t>a tragedy,</w:t>
      </w:r>
    </w:p>
    <w:p>
      <w:r>
        <w:rPr>
          <w:rFonts w:ascii="Arial" w:hAnsi="Arial" w:eastAsia="Arial"/>
          <w:b w:val="0"/>
          <w:sz w:val="22"/>
        </w:rPr>
        <w:t>a failed attempted at love,</w:t>
      </w:r>
    </w:p>
    <w:p>
      <w:r>
        <w:rPr>
          <w:rFonts w:ascii="Arial" w:hAnsi="Arial" w:eastAsia="Arial"/>
          <w:b w:val="0"/>
          <w:sz w:val="22"/>
        </w:rPr>
        <w:t>two people filled with bitter arguments and malcontent,</w:t>
      </w:r>
    </w:p>
    <w:p>
      <w:r>
        <w:rPr>
          <w:rFonts w:ascii="Arial" w:hAnsi="Arial" w:eastAsia="Arial"/>
          <w:b w:val="0"/>
          <w:sz w:val="22"/>
        </w:rPr>
        <w:t>and screams and shouts,</w:t>
      </w:r>
    </w:p>
    <w:p>
      <w:r>
        <w:rPr>
          <w:rFonts w:ascii="Arial" w:hAnsi="Arial" w:eastAsia="Arial"/>
          <w:b w:val="0"/>
          <w:sz w:val="22"/>
        </w:rPr>
        <w:t>and upsets and words that you wish you could repent,</w:t>
      </w:r>
    </w:p>
    <w:p>
      <w:r>
        <w:rPr>
          <w:rFonts w:ascii="Arial" w:hAnsi="Arial" w:eastAsia="Arial"/>
          <w:b w:val="0"/>
          <w:sz w:val="22"/>
        </w:rPr>
        <w:t>words that bring down the house,</w:t>
      </w:r>
    </w:p>
    <w:p>
      <w:r>
        <w:rPr>
          <w:rFonts w:ascii="Arial" w:hAnsi="Arial" w:eastAsia="Arial"/>
          <w:b w:val="0"/>
          <w:sz w:val="22"/>
        </w:rPr>
        <w:t>and leave countless tears in the eyes,</w:t>
      </w:r>
    </w:p>
    <w:p>
      <w:r>
        <w:rPr>
          <w:rFonts w:ascii="Arial" w:hAnsi="Arial" w:eastAsia="Arial"/>
          <w:b w:val="0"/>
          <w:sz w:val="22"/>
        </w:rPr>
        <w:t>and bring great heartbreak,</w:t>
      </w:r>
    </w:p>
    <w:p>
      <w:r>
        <w:rPr>
          <w:rFonts w:ascii="Arial" w:hAnsi="Arial" w:eastAsia="Arial"/>
          <w:b w:val="0"/>
          <w:sz w:val="22"/>
        </w:rPr>
        <w:t>and that tear us apart,</w:t>
      </w:r>
    </w:p>
    <w:p>
      <w:r>
        <w:rPr>
          <w:rFonts w:ascii="Arial" w:hAnsi="Arial" w:eastAsia="Arial"/>
          <w:b w:val="0"/>
          <w:sz w:val="22"/>
        </w:rPr>
        <w:t>two people at war with each other,</w:t>
      </w:r>
    </w:p>
    <w:p>
      <w:r>
        <w:rPr>
          <w:rFonts w:ascii="Arial" w:hAnsi="Arial" w:eastAsia="Arial"/>
          <w:b w:val="0"/>
          <w:sz w:val="22"/>
        </w:rPr>
        <w:t>fighting like cats and dogs,</w:t>
      </w:r>
    </w:p>
    <w:p>
      <w:r>
        <w:rPr>
          <w:rFonts w:ascii="Arial" w:hAnsi="Arial" w:eastAsia="Arial"/>
          <w:b w:val="0"/>
          <w:sz w:val="22"/>
        </w:rPr>
        <w:t>as love unsteadily departs.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